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3DF31" w14:textId="5A7A46AD" w:rsidR="00C14EE7" w:rsidRPr="00C14EE7" w:rsidRDefault="00C14EE7" w:rsidP="00C14EE7">
      <w:pPr>
        <w:tabs>
          <w:tab w:val="center" w:pos="0"/>
          <w:tab w:val="right" w:pos="9072"/>
        </w:tabs>
        <w:rPr>
          <w:sz w:val="20"/>
          <w:szCs w:val="20"/>
        </w:rPr>
      </w:pPr>
      <w:bookmarkStart w:id="0" w:name="_GoBack"/>
      <w:bookmarkEnd w:id="0"/>
      <w:r w:rsidRPr="00C14EE7">
        <w:rPr>
          <w:b/>
          <w:sz w:val="20"/>
          <w:szCs w:val="20"/>
        </w:rPr>
        <w:t>Znak sprawy: RG.271.</w:t>
      </w:r>
      <w:r>
        <w:rPr>
          <w:b/>
          <w:sz w:val="20"/>
          <w:szCs w:val="20"/>
        </w:rPr>
        <w:t>2</w:t>
      </w:r>
      <w:r w:rsidRPr="00C14EE7">
        <w:rPr>
          <w:b/>
          <w:sz w:val="20"/>
          <w:szCs w:val="20"/>
        </w:rPr>
        <w:t>.202</w:t>
      </w:r>
      <w:r>
        <w:rPr>
          <w:b/>
          <w:sz w:val="20"/>
          <w:szCs w:val="20"/>
        </w:rPr>
        <w:t>6</w:t>
      </w:r>
    </w:p>
    <w:p w14:paraId="5156091B" w14:textId="77777777" w:rsidR="00C14EE7" w:rsidRPr="00C14EE7" w:rsidRDefault="00C14EE7" w:rsidP="00C14EE7">
      <w:pPr>
        <w:tabs>
          <w:tab w:val="left" w:pos="1370"/>
        </w:tabs>
        <w:suppressAutoHyphens/>
        <w:snapToGrid w:val="0"/>
        <w:jc w:val="right"/>
        <w:rPr>
          <w:bCs/>
          <w:iCs/>
          <w:color w:val="000000"/>
          <w:kern w:val="2"/>
          <w:sz w:val="20"/>
          <w:szCs w:val="20"/>
          <w:lang w:eastAsia="zh-CN"/>
        </w:rPr>
      </w:pPr>
      <w:r w:rsidRPr="00C14EE7">
        <w:rPr>
          <w:rFonts w:eastAsia="Lucida Sans Unicode"/>
          <w:bCs/>
          <w:iCs/>
          <w:color w:val="000000"/>
          <w:kern w:val="2"/>
          <w:sz w:val="20"/>
          <w:szCs w:val="20"/>
          <w:lang w:eastAsia="hi-IN" w:bidi="hi-IN"/>
        </w:rPr>
        <w:t>Załącznik nr 6 do SWZ</w:t>
      </w:r>
    </w:p>
    <w:p w14:paraId="6CA83463" w14:textId="0BA08045" w:rsidR="00C14EE7" w:rsidRPr="00C14EE7" w:rsidRDefault="00C14EE7" w:rsidP="00C14EE7">
      <w:pPr>
        <w:keepNext/>
        <w:widowControl w:val="0"/>
        <w:tabs>
          <w:tab w:val="left" w:pos="0"/>
        </w:tabs>
        <w:spacing w:line="200" w:lineRule="atLeast"/>
        <w:jc w:val="center"/>
        <w:rPr>
          <w:rFonts w:eastAsia="Lucida Sans Unicode"/>
          <w:b/>
          <w:bCs/>
          <w:sz w:val="20"/>
          <w:szCs w:val="20"/>
          <w:lang w:eastAsia="hi-IN" w:bidi="hi-IN"/>
        </w:rPr>
      </w:pPr>
      <w:r w:rsidRPr="00C14EE7">
        <w:rPr>
          <w:rFonts w:eastAsia="Lucida Sans Unicode"/>
          <w:b/>
          <w:bCs/>
          <w:sz w:val="20"/>
          <w:szCs w:val="20"/>
          <w:lang w:eastAsia="hi-IN" w:bidi="hi-IN"/>
        </w:rPr>
        <w:t xml:space="preserve">WYKAZ </w:t>
      </w:r>
      <w:r w:rsidR="004A29A8">
        <w:rPr>
          <w:rFonts w:eastAsia="Lucida Sans Unicode"/>
          <w:b/>
          <w:bCs/>
          <w:sz w:val="20"/>
          <w:szCs w:val="20"/>
          <w:lang w:eastAsia="hi-IN" w:bidi="hi-IN"/>
        </w:rPr>
        <w:t>ROBÓT</w:t>
      </w:r>
    </w:p>
    <w:p w14:paraId="0BEEA32B" w14:textId="77777777" w:rsidR="00C14EE7" w:rsidRPr="00C14EE7" w:rsidRDefault="00C14EE7" w:rsidP="00C14EE7">
      <w:pPr>
        <w:keepNext/>
        <w:widowControl w:val="0"/>
        <w:tabs>
          <w:tab w:val="left" w:pos="0"/>
        </w:tabs>
        <w:spacing w:line="200" w:lineRule="atLeast"/>
        <w:jc w:val="center"/>
        <w:rPr>
          <w:rFonts w:eastAsia="Lucida Sans Unicode"/>
          <w:sz w:val="16"/>
          <w:szCs w:val="16"/>
          <w:lang w:eastAsia="hi-IN" w:bidi="hi-IN"/>
        </w:rPr>
      </w:pPr>
    </w:p>
    <w:p w14:paraId="5CF65CFF" w14:textId="77777777" w:rsidR="00C14EE7" w:rsidRPr="00C14EE7" w:rsidRDefault="00C14EE7" w:rsidP="00C14EE7">
      <w:pPr>
        <w:keepNext/>
        <w:widowControl w:val="0"/>
        <w:tabs>
          <w:tab w:val="left" w:pos="0"/>
        </w:tabs>
        <w:spacing w:line="200" w:lineRule="atLeast"/>
        <w:jc w:val="center"/>
        <w:rPr>
          <w:rFonts w:eastAsia="Lucida Sans Unicode"/>
          <w:sz w:val="20"/>
          <w:szCs w:val="20"/>
          <w:lang w:eastAsia="hi-IN" w:bidi="hi-IN"/>
        </w:rPr>
      </w:pPr>
      <w:r w:rsidRPr="00C14EE7">
        <w:rPr>
          <w:rFonts w:eastAsia="Lucida Sans Unicode"/>
          <w:sz w:val="20"/>
          <w:szCs w:val="20"/>
          <w:lang w:eastAsia="hi-IN" w:bidi="hi-IN"/>
        </w:rPr>
        <w:t>dotyczy postępowania o udzielenie zamówienia pn.:</w:t>
      </w:r>
    </w:p>
    <w:p w14:paraId="725A7B33" w14:textId="4879EC2C" w:rsidR="00C14EE7" w:rsidRPr="00C14EE7" w:rsidRDefault="00C14EE7" w:rsidP="00C14EE7">
      <w:pPr>
        <w:keepNext/>
        <w:widowControl w:val="0"/>
        <w:tabs>
          <w:tab w:val="left" w:pos="0"/>
        </w:tabs>
        <w:spacing w:line="200" w:lineRule="atLeast"/>
        <w:jc w:val="center"/>
        <w:rPr>
          <w:rFonts w:eastAsia="Lucida Sans Unicode"/>
          <w:b/>
          <w:bCs/>
          <w:sz w:val="20"/>
          <w:szCs w:val="20"/>
          <w:lang w:eastAsia="hi-IN" w:bidi="hi-IN"/>
        </w:rPr>
      </w:pPr>
      <w:r w:rsidRPr="00C14EE7">
        <w:rPr>
          <w:rFonts w:eastAsia="Lucida Sans Unicode"/>
          <w:b/>
          <w:bCs/>
          <w:sz w:val="20"/>
          <w:szCs w:val="20"/>
          <w:lang w:eastAsia="hi-IN" w:bidi="hi-IN"/>
        </w:rPr>
        <w:t>„Termomodernizacja budynków użyteczności publicznej na terenie Gminy Ruda Maleniecka - etap I”</w:t>
      </w:r>
    </w:p>
    <w:p w14:paraId="14354832" w14:textId="77777777" w:rsidR="00C14EE7" w:rsidRPr="00C14EE7" w:rsidRDefault="00C14EE7" w:rsidP="00C14EE7">
      <w:pPr>
        <w:keepNext/>
        <w:widowControl w:val="0"/>
        <w:tabs>
          <w:tab w:val="left" w:pos="0"/>
        </w:tabs>
        <w:spacing w:line="200" w:lineRule="atLeast"/>
        <w:jc w:val="center"/>
        <w:rPr>
          <w:rFonts w:eastAsia="Lucida Sans Unicode"/>
          <w:b/>
          <w:bCs/>
          <w:sz w:val="20"/>
          <w:szCs w:val="20"/>
          <w:lang w:eastAsia="hi-IN" w:bidi="hi-IN"/>
        </w:rPr>
      </w:pPr>
    </w:p>
    <w:p w14:paraId="5B1F5298" w14:textId="77777777" w:rsidR="00C14EE7" w:rsidRPr="00C14EE7" w:rsidRDefault="00C14EE7" w:rsidP="00C14EE7">
      <w:pPr>
        <w:spacing w:line="480" w:lineRule="auto"/>
        <w:rPr>
          <w:sz w:val="20"/>
          <w:szCs w:val="20"/>
        </w:rPr>
      </w:pPr>
      <w:r w:rsidRPr="00C14EE7">
        <w:rPr>
          <w:sz w:val="20"/>
          <w:szCs w:val="20"/>
        </w:rPr>
        <w:t>Nazwa i adres Wykonawcy: ............................................................................................................................................................................................................</w:t>
      </w:r>
    </w:p>
    <w:p w14:paraId="5BB08668" w14:textId="265B57CC" w:rsidR="00C14EE7" w:rsidRPr="001B6F9E" w:rsidRDefault="00C14EE7" w:rsidP="0037611B">
      <w:pPr>
        <w:pStyle w:val="Akapitzlist"/>
        <w:numPr>
          <w:ilvl w:val="0"/>
          <w:numId w:val="50"/>
        </w:numPr>
        <w:ind w:left="-426" w:right="-171"/>
        <w:jc w:val="both"/>
        <w:rPr>
          <w:b/>
          <w:bCs/>
          <w:spacing w:val="3"/>
          <w:sz w:val="20"/>
          <w:szCs w:val="20"/>
        </w:rPr>
      </w:pPr>
      <w:r w:rsidRPr="001B6F9E">
        <w:rPr>
          <w:sz w:val="20"/>
          <w:szCs w:val="20"/>
        </w:rPr>
        <w:t xml:space="preserve">Oświadczam, że w </w:t>
      </w:r>
      <w:r w:rsidR="00110AA5" w:rsidRPr="001B6F9E">
        <w:rPr>
          <w:sz w:val="20"/>
          <w:szCs w:val="20"/>
        </w:rPr>
        <w:t xml:space="preserve">okresie ostatnich 5 lat </w:t>
      </w:r>
      <w:r w:rsidR="00AF580E" w:rsidRPr="001B6F9E">
        <w:rPr>
          <w:sz w:val="20"/>
          <w:szCs w:val="20"/>
        </w:rPr>
        <w:t xml:space="preserve">liczonych wstecz od dnia, w którym </w:t>
      </w:r>
      <w:r w:rsidR="00251187" w:rsidRPr="001B6F9E">
        <w:rPr>
          <w:sz w:val="20"/>
          <w:szCs w:val="20"/>
        </w:rPr>
        <w:t>u</w:t>
      </w:r>
      <w:r w:rsidR="00AF580E" w:rsidRPr="001B6F9E">
        <w:rPr>
          <w:sz w:val="20"/>
          <w:szCs w:val="20"/>
        </w:rPr>
        <w:t>pływa</w:t>
      </w:r>
      <w:r w:rsidR="00110AA5" w:rsidRPr="001B6F9E">
        <w:rPr>
          <w:sz w:val="20"/>
          <w:szCs w:val="20"/>
        </w:rPr>
        <w:t xml:space="preserve"> termin składania ofert, a jeżeli okres prowadzenia działalności jest krótszy </w:t>
      </w:r>
      <w:r w:rsidRPr="001B6F9E">
        <w:rPr>
          <w:sz w:val="20"/>
          <w:szCs w:val="20"/>
        </w:rPr>
        <w:t>–</w:t>
      </w:r>
      <w:r w:rsidRPr="001B6F9E">
        <w:rPr>
          <w:rFonts w:cs="Calibri"/>
          <w:b/>
          <w:bCs/>
          <w:sz w:val="20"/>
          <w:szCs w:val="20"/>
        </w:rPr>
        <w:t xml:space="preserve"> </w:t>
      </w:r>
      <w:r w:rsidRPr="001B6F9E">
        <w:rPr>
          <w:sz w:val="20"/>
          <w:szCs w:val="20"/>
        </w:rPr>
        <w:t xml:space="preserve">w tym okresie, w sposób należyty </w:t>
      </w:r>
      <w:r w:rsidRPr="001B6F9E">
        <w:rPr>
          <w:bCs/>
          <w:spacing w:val="3"/>
          <w:sz w:val="20"/>
          <w:szCs w:val="20"/>
        </w:rPr>
        <w:t>wykonałem co najmniej</w:t>
      </w:r>
      <w:r w:rsidRPr="001B6F9E">
        <w:rPr>
          <w:b/>
          <w:spacing w:val="3"/>
          <w:sz w:val="20"/>
          <w:szCs w:val="20"/>
        </w:rPr>
        <w:t xml:space="preserve"> </w:t>
      </w:r>
      <w:r w:rsidR="00110AA5" w:rsidRPr="001B6F9E">
        <w:rPr>
          <w:b/>
          <w:spacing w:val="3"/>
          <w:sz w:val="20"/>
          <w:szCs w:val="20"/>
        </w:rPr>
        <w:t xml:space="preserve">jedną robotę budowlaną </w:t>
      </w:r>
      <w:r w:rsidR="00705C79"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w ramach, której wykonano roboty budowlane związane z termomodernizacją budynku o kubaturze co najmniej </w:t>
      </w:r>
      <w:r w:rsidR="00705C79" w:rsidRPr="001B6F9E"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  <w:t>560 m</w:t>
      </w:r>
      <w:r w:rsidR="00705C79" w:rsidRPr="001B6F9E">
        <w:rPr>
          <w:rFonts w:eastAsiaTheme="minorHAnsi"/>
          <w:b/>
          <w:bCs/>
          <w:sz w:val="20"/>
          <w:szCs w:val="20"/>
          <w:vertAlign w:val="superscript"/>
          <w:lang w:eastAsia="en-US"/>
          <w14:ligatures w14:val="standardContextual"/>
        </w:rPr>
        <w:t xml:space="preserve">3 </w:t>
      </w:r>
      <w:r w:rsidR="00705C79" w:rsidRPr="001B6F9E"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  <w:t>z zastosowaniem odnawialnych źródeł energii</w:t>
      </w:r>
      <w:r w:rsidRPr="001B6F9E">
        <w:rPr>
          <w:b/>
          <w:bCs/>
          <w:sz w:val="20"/>
          <w:szCs w:val="20"/>
        </w:rPr>
        <w:t>.</w:t>
      </w:r>
    </w:p>
    <w:p w14:paraId="71EA7130" w14:textId="77777777" w:rsidR="001B6F9E" w:rsidRPr="001B6F9E" w:rsidRDefault="001B6F9E" w:rsidP="0037611B">
      <w:pPr>
        <w:pStyle w:val="Akapitzlist"/>
        <w:ind w:left="-426" w:right="-171" w:hanging="360"/>
        <w:jc w:val="both"/>
        <w:rPr>
          <w:b/>
          <w:bCs/>
          <w:spacing w:val="3"/>
          <w:sz w:val="16"/>
          <w:szCs w:val="16"/>
        </w:rPr>
      </w:pPr>
    </w:p>
    <w:p w14:paraId="77F8A8BD" w14:textId="4EC4949A" w:rsidR="00C14EE7" w:rsidRPr="00C14EE7" w:rsidRDefault="00110AA5" w:rsidP="0037611B">
      <w:pPr>
        <w:tabs>
          <w:tab w:val="left" w:pos="567"/>
        </w:tabs>
        <w:spacing w:after="240"/>
        <w:ind w:left="-426" w:hanging="360"/>
        <w:jc w:val="both"/>
        <w:rPr>
          <w:sz w:val="20"/>
          <w:szCs w:val="20"/>
        </w:rPr>
      </w:pPr>
      <w:r w:rsidRPr="00110AA5">
        <w:rPr>
          <w:sz w:val="20"/>
          <w:szCs w:val="20"/>
        </w:rPr>
        <w:t>Poniżej przedstawiam zestawieni</w:t>
      </w:r>
      <w:r w:rsidR="000E1F20">
        <w:rPr>
          <w:sz w:val="20"/>
          <w:szCs w:val="20"/>
        </w:rPr>
        <w:t>e</w:t>
      </w:r>
      <w:r w:rsidRPr="00110AA5">
        <w:rPr>
          <w:sz w:val="20"/>
          <w:szCs w:val="20"/>
        </w:rPr>
        <w:t xml:space="preserve"> spełniając</w:t>
      </w:r>
      <w:r w:rsidR="000E1F20">
        <w:rPr>
          <w:sz w:val="20"/>
          <w:szCs w:val="20"/>
        </w:rPr>
        <w:t>e</w:t>
      </w:r>
      <w:r w:rsidRPr="00110AA5">
        <w:rPr>
          <w:sz w:val="20"/>
          <w:szCs w:val="20"/>
        </w:rPr>
        <w:t xml:space="preserve"> powyższy warunek</w:t>
      </w:r>
      <w:r w:rsidR="00C14EE7" w:rsidRPr="00C14EE7">
        <w:rPr>
          <w:sz w:val="20"/>
          <w:szCs w:val="20"/>
        </w:rPr>
        <w:t>:</w:t>
      </w:r>
    </w:p>
    <w:tbl>
      <w:tblPr>
        <w:tblW w:w="15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1437"/>
        <w:gridCol w:w="3137"/>
        <w:gridCol w:w="1541"/>
        <w:gridCol w:w="1559"/>
        <w:gridCol w:w="1701"/>
        <w:gridCol w:w="992"/>
        <w:gridCol w:w="1276"/>
        <w:gridCol w:w="992"/>
        <w:gridCol w:w="2430"/>
      </w:tblGrid>
      <w:tr w:rsidR="00EB0D01" w:rsidRPr="009252EA" w14:paraId="3B21D0B4" w14:textId="77777777" w:rsidTr="008F076C">
        <w:trPr>
          <w:trHeight w:val="383"/>
          <w:jc w:val="center"/>
        </w:trPr>
        <w:tc>
          <w:tcPr>
            <w:tcW w:w="15608" w:type="dxa"/>
            <w:gridSpan w:val="10"/>
            <w:tcBorders>
              <w:right w:val="single" w:sz="4" w:space="0" w:color="auto"/>
            </w:tcBorders>
            <w:shd w:val="clear" w:color="auto" w:fill="D9E2F3" w:themeFill="accent5" w:themeFillTint="33"/>
          </w:tcPr>
          <w:p w14:paraId="196E64E8" w14:textId="64CDCDC9" w:rsidR="00EB0D01" w:rsidRPr="009252EA" w:rsidRDefault="00EB0D01" w:rsidP="009252EA">
            <w:pPr>
              <w:tabs>
                <w:tab w:val="left" w:pos="5475"/>
                <w:tab w:val="center" w:pos="7653"/>
              </w:tabs>
              <w:spacing w:line="360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252EA">
              <w:rPr>
                <w:b/>
                <w:sz w:val="22"/>
                <w:szCs w:val="22"/>
                <w:lang w:eastAsia="en-US"/>
              </w:rPr>
              <w:t xml:space="preserve">Wykaz wspólny dla części I </w:t>
            </w:r>
            <w:proofErr w:type="spellStart"/>
            <w:r w:rsidRPr="009252EA">
              <w:rPr>
                <w:b/>
                <w:sz w:val="22"/>
                <w:szCs w:val="22"/>
                <w:lang w:eastAsia="en-US"/>
              </w:rPr>
              <w:t>i</w:t>
            </w:r>
            <w:proofErr w:type="spellEnd"/>
            <w:r w:rsidRPr="009252EA">
              <w:rPr>
                <w:b/>
                <w:sz w:val="22"/>
                <w:szCs w:val="22"/>
                <w:lang w:eastAsia="en-US"/>
              </w:rPr>
              <w:t xml:space="preserve"> II</w:t>
            </w:r>
          </w:p>
        </w:tc>
      </w:tr>
      <w:tr w:rsidR="00AF580E" w:rsidRPr="00C14EE7" w14:paraId="6C8255FD" w14:textId="77777777" w:rsidTr="00B22A7F">
        <w:trPr>
          <w:trHeight w:val="329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B505A9E" w14:textId="7F11C6FA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>Lp.</w:t>
            </w:r>
          </w:p>
          <w:p w14:paraId="74B10EFA" w14:textId="77777777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479873C6" w14:textId="5CF794D1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 xml:space="preserve">Wykonawca* </w:t>
            </w:r>
            <w:r w:rsidRPr="00C14EE7">
              <w:rPr>
                <w:b/>
                <w:sz w:val="20"/>
                <w:szCs w:val="20"/>
                <w:lang w:eastAsia="en-US"/>
              </w:rPr>
              <w:br/>
            </w:r>
            <w:r w:rsidRPr="00C14EE7">
              <w:rPr>
                <w:sz w:val="18"/>
                <w:szCs w:val="18"/>
                <w:lang w:eastAsia="en-US"/>
              </w:rPr>
              <w:t>(pełna nazwa)</w:t>
            </w:r>
          </w:p>
        </w:tc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E9E3C96" w14:textId="62DE6421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>Zamawiający</w:t>
            </w:r>
          </w:p>
          <w:p w14:paraId="57870F2C" w14:textId="72111313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sz w:val="18"/>
                <w:szCs w:val="18"/>
                <w:lang w:eastAsia="en-US"/>
              </w:rPr>
              <w:t xml:space="preserve">(należy podać nazwę podmiotu oraz adres, na zlecenie którego </w:t>
            </w:r>
            <w:r>
              <w:rPr>
                <w:sz w:val="18"/>
                <w:szCs w:val="18"/>
                <w:lang w:eastAsia="en-US"/>
              </w:rPr>
              <w:t>roboty</w:t>
            </w:r>
            <w:r w:rsidRPr="00C14EE7">
              <w:rPr>
                <w:sz w:val="18"/>
                <w:szCs w:val="18"/>
                <w:lang w:eastAsia="en-US"/>
              </w:rPr>
              <w:t xml:space="preserve"> zostały wykonane)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735DEC2A" w14:textId="4721878E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 xml:space="preserve">Data </w:t>
            </w:r>
            <w:r w:rsidRPr="00EB0D01">
              <w:rPr>
                <w:b/>
                <w:sz w:val="20"/>
                <w:szCs w:val="20"/>
                <w:lang w:eastAsia="en-US"/>
              </w:rPr>
              <w:t>wykonania zamówienia</w:t>
            </w:r>
          </w:p>
        </w:tc>
        <w:tc>
          <w:tcPr>
            <w:tcW w:w="1701" w:type="dxa"/>
            <w:vMerge w:val="restart"/>
            <w:shd w:val="clear" w:color="auto" w:fill="DBDBDB" w:themeFill="accent3" w:themeFillTint="66"/>
            <w:vAlign w:val="center"/>
          </w:tcPr>
          <w:p w14:paraId="3ADE52F5" w14:textId="7AEBD473" w:rsidR="00AF580E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>Miejsce wykonania robót budowlanych</w:t>
            </w:r>
          </w:p>
        </w:tc>
        <w:tc>
          <w:tcPr>
            <w:tcW w:w="5690" w:type="dxa"/>
            <w:gridSpan w:val="4"/>
            <w:vMerge w:val="restart"/>
            <w:tcBorders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52A19FBC" w14:textId="6C5A3B09" w:rsidR="00AF580E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>Nazwa, rodzaj i przedmiot zamówienia</w:t>
            </w:r>
          </w:p>
          <w:p w14:paraId="32E73FAB" w14:textId="715571F5" w:rsidR="00AF580E" w:rsidRPr="00EB0D01" w:rsidRDefault="00AF580E" w:rsidP="00EB0D0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C14EE7">
              <w:rPr>
                <w:sz w:val="18"/>
                <w:szCs w:val="18"/>
                <w:lang w:eastAsia="en-US"/>
              </w:rPr>
              <w:t>(zgodny z warunkiem udziału w postępowaniu)</w:t>
            </w:r>
          </w:p>
        </w:tc>
      </w:tr>
      <w:tr w:rsidR="00AF580E" w:rsidRPr="00C14EE7" w14:paraId="5F127CB4" w14:textId="77777777" w:rsidTr="00B22A7F">
        <w:trPr>
          <w:trHeight w:val="345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6A17C49B" w14:textId="77777777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2CDE6B71" w14:textId="77777777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6BCC8E90" w14:textId="77777777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28E8714" w14:textId="77777777" w:rsidR="00AF580E" w:rsidRPr="00EB0D01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 xml:space="preserve">Data rozpoczęcia </w:t>
            </w:r>
          </w:p>
          <w:p w14:paraId="21861337" w14:textId="30E0AF82" w:rsidR="00AF580E" w:rsidRPr="00EB0D01" w:rsidRDefault="00AF580E" w:rsidP="00EB0D01">
            <w:pPr>
              <w:spacing w:line="256" w:lineRule="auto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(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dd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/mm/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rrrr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72E0A1C" w14:textId="77777777" w:rsidR="00AF580E" w:rsidRPr="00EB0D01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 xml:space="preserve">Data zakończenia </w:t>
            </w:r>
          </w:p>
          <w:p w14:paraId="63EC3559" w14:textId="7C46A192" w:rsidR="00AF580E" w:rsidRPr="00EB0D01" w:rsidRDefault="00AF580E" w:rsidP="00EB0D01">
            <w:pPr>
              <w:spacing w:line="256" w:lineRule="auto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(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dd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/mm/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rrrr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1" w:type="dxa"/>
            <w:vMerge/>
            <w:shd w:val="clear" w:color="auto" w:fill="DBDBDB" w:themeFill="accent3" w:themeFillTint="66"/>
            <w:vAlign w:val="center"/>
          </w:tcPr>
          <w:p w14:paraId="2F9BE3D9" w14:textId="172AE6FD" w:rsidR="00AF580E" w:rsidRPr="00EB0D01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90" w:type="dxa"/>
            <w:gridSpan w:val="4"/>
            <w:vMerge/>
            <w:tcBorders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819C11F" w14:textId="77777777" w:rsidR="00AF580E" w:rsidRPr="00EB0D01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F580E" w:rsidRPr="00C14EE7" w14:paraId="107074E0" w14:textId="11D474AC" w:rsidTr="00AF580E">
        <w:trPr>
          <w:trHeight w:val="390"/>
          <w:jc w:val="center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5699693A" w14:textId="77777777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5666C3D2" w14:textId="77777777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F7334F8" w14:textId="77777777" w:rsidR="00AF580E" w:rsidRPr="00C14EE7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41C3D43A" w14:textId="77777777" w:rsidR="00AF580E" w:rsidRPr="00EB0D01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0B18F83" w14:textId="77777777" w:rsidR="00AF580E" w:rsidRPr="00EB0D01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6DB5149" w14:textId="77777777" w:rsidR="00AF580E" w:rsidRPr="00EB0D01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26CA15F1" w14:textId="542B4D15" w:rsidR="00AF580E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Nazwa zadania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1B88FC6" w14:textId="1C2E06CD" w:rsidR="00AF580E" w:rsidRPr="00AF580E" w:rsidRDefault="00AF580E" w:rsidP="00EB0D01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580E">
              <w:rPr>
                <w:b/>
                <w:bCs/>
                <w:sz w:val="20"/>
                <w:szCs w:val="20"/>
                <w:lang w:eastAsia="en-US"/>
              </w:rPr>
              <w:t>Opis i zakres zadania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F2264EC" w14:textId="0BD19CED" w:rsidR="00AF580E" w:rsidRPr="00AF580E" w:rsidRDefault="00AF580E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Kubatura budynku </w:t>
            </w:r>
            <w:r w:rsidRPr="00AF580E">
              <w:rPr>
                <w:b/>
                <w:i/>
                <w:iCs/>
                <w:sz w:val="20"/>
                <w:szCs w:val="20"/>
                <w:lang w:eastAsia="en-US"/>
              </w:rPr>
              <w:t>(</w:t>
            </w:r>
            <w:r w:rsidRPr="00AF580E">
              <w:rPr>
                <w:bCs/>
                <w:i/>
                <w:iCs/>
                <w:sz w:val="20"/>
                <w:szCs w:val="20"/>
                <w:lang w:eastAsia="en-US"/>
              </w:rPr>
              <w:t>w m</w:t>
            </w:r>
            <w:r w:rsidRPr="00AF580E">
              <w:rPr>
                <w:bCs/>
                <w:i/>
                <w:iCs/>
                <w:sz w:val="20"/>
                <w:szCs w:val="20"/>
                <w:vertAlign w:val="superscript"/>
                <w:lang w:eastAsia="en-US"/>
              </w:rPr>
              <w:t>3</w:t>
            </w:r>
            <w:r w:rsidRPr="00AF580E">
              <w:rPr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E8C9DAA" w14:textId="7273E290" w:rsidR="00AF580E" w:rsidRPr="00EB0D01" w:rsidRDefault="001F3C16" w:rsidP="00EB0D0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Z</w:t>
            </w:r>
            <w:r w:rsidR="00AF580E">
              <w:rPr>
                <w:b/>
                <w:sz w:val="20"/>
                <w:szCs w:val="20"/>
                <w:lang w:eastAsia="en-US"/>
              </w:rPr>
              <w:t>astosowane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AF580E">
              <w:rPr>
                <w:b/>
                <w:sz w:val="20"/>
                <w:szCs w:val="20"/>
                <w:lang w:eastAsia="en-US"/>
              </w:rPr>
              <w:t>odnawialne źródł</w:t>
            </w:r>
            <w:r>
              <w:rPr>
                <w:b/>
                <w:sz w:val="20"/>
                <w:szCs w:val="20"/>
                <w:lang w:eastAsia="en-US"/>
              </w:rPr>
              <w:t>o</w:t>
            </w:r>
            <w:r w:rsidR="00AF580E">
              <w:rPr>
                <w:b/>
                <w:sz w:val="20"/>
                <w:szCs w:val="20"/>
                <w:lang w:eastAsia="en-US"/>
              </w:rPr>
              <w:t xml:space="preserve"> energii</w:t>
            </w:r>
          </w:p>
        </w:tc>
      </w:tr>
      <w:tr w:rsidR="00AF580E" w:rsidRPr="00C14EE7" w14:paraId="13C78731" w14:textId="15D52B43" w:rsidTr="00AF580E">
        <w:trPr>
          <w:trHeight w:val="115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28A4" w14:textId="77777777" w:rsidR="00AF580E" w:rsidRPr="00C14EE7" w:rsidRDefault="00AF580E" w:rsidP="00C14EE7">
            <w:pPr>
              <w:spacing w:line="256" w:lineRule="auto"/>
              <w:ind w:left="1211"/>
              <w:rPr>
                <w:color w:val="000000"/>
                <w:sz w:val="20"/>
                <w:szCs w:val="20"/>
                <w:lang w:eastAsia="en-US"/>
              </w:rPr>
            </w:pPr>
          </w:p>
          <w:p w14:paraId="67521017" w14:textId="77777777" w:rsidR="00AF580E" w:rsidRPr="00C14EE7" w:rsidRDefault="00AF580E" w:rsidP="00C14EE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14EE7">
              <w:rPr>
                <w:color w:val="000000"/>
                <w:sz w:val="20"/>
                <w:szCs w:val="20"/>
                <w:lang w:eastAsia="en-US"/>
              </w:rPr>
              <w:t>1</w:t>
            </w:r>
          </w:p>
          <w:p w14:paraId="52402D81" w14:textId="77777777" w:rsidR="00AF580E" w:rsidRPr="00C14EE7" w:rsidRDefault="00AF580E" w:rsidP="00C14EE7">
            <w:pPr>
              <w:spacing w:line="256" w:lineRule="auto"/>
              <w:ind w:left="1211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DF7" w14:textId="77777777" w:rsidR="00AF580E" w:rsidRPr="00C14EE7" w:rsidRDefault="00AF580E" w:rsidP="00C14EE7">
            <w:pPr>
              <w:spacing w:line="256" w:lineRule="auto"/>
              <w:jc w:val="both"/>
              <w:rPr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376C" w14:textId="77777777" w:rsidR="00AF580E" w:rsidRPr="00C14EE7" w:rsidRDefault="00AF580E" w:rsidP="00C14EE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DEC2" w14:textId="77777777" w:rsidR="00AF580E" w:rsidRPr="00C14EE7" w:rsidRDefault="00AF580E" w:rsidP="00C14EE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71C" w14:textId="77777777" w:rsidR="00AF580E" w:rsidRPr="00C14EE7" w:rsidRDefault="00AF580E" w:rsidP="00C14EE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58516A" w14:textId="3C0E078E" w:rsidR="00AF580E" w:rsidRPr="00C14EE7" w:rsidRDefault="00AF580E" w:rsidP="00EB0D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9CD436" w14:textId="700D3933" w:rsidR="00AF580E" w:rsidRPr="00C14EE7" w:rsidRDefault="00AF580E" w:rsidP="00EB0D0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5174" w14:textId="5795DD35" w:rsidR="00AF580E" w:rsidRPr="00C14EE7" w:rsidRDefault="00AF580E" w:rsidP="00AF580E">
            <w:pPr>
              <w:spacing w:line="256" w:lineRule="auto"/>
              <w:ind w:left="373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3396" w14:textId="77777777" w:rsidR="00AF580E" w:rsidRPr="00C14EE7" w:rsidRDefault="00AF580E" w:rsidP="00AF580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59E" w14:textId="77777777" w:rsidR="00AF580E" w:rsidRPr="00C14EE7" w:rsidRDefault="00AF580E" w:rsidP="00AF580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6090C026" w14:textId="77777777" w:rsidR="001B6F9E" w:rsidRPr="001B6F9E" w:rsidRDefault="001B6F9E" w:rsidP="0037611B">
      <w:pPr>
        <w:pStyle w:val="Akapitzlist"/>
        <w:autoSpaceDE w:val="0"/>
        <w:autoSpaceDN w:val="0"/>
        <w:adjustRightInd w:val="0"/>
        <w:spacing w:before="240" w:line="276" w:lineRule="auto"/>
        <w:ind w:left="-709"/>
        <w:jc w:val="both"/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</w:pPr>
      <w:r w:rsidRPr="001B6F9E"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  <w:t>Uwaga:</w:t>
      </w:r>
    </w:p>
    <w:p w14:paraId="2C2856CF" w14:textId="45F235F1" w:rsidR="001B6F9E" w:rsidRPr="0037611B" w:rsidRDefault="001B6F9E" w:rsidP="0037611B">
      <w:pPr>
        <w:pStyle w:val="Akapitzlist"/>
        <w:autoSpaceDE w:val="0"/>
        <w:autoSpaceDN w:val="0"/>
        <w:adjustRightInd w:val="0"/>
        <w:spacing w:line="276" w:lineRule="auto"/>
        <w:ind w:left="-709"/>
        <w:contextualSpacing w:val="0"/>
        <w:jc w:val="both"/>
        <w:rPr>
          <w:rFonts w:eastAsiaTheme="minorHAnsi"/>
          <w:b/>
          <w:sz w:val="20"/>
          <w:szCs w:val="20"/>
          <w:lang w:eastAsia="en-US"/>
          <w14:ligatures w14:val="standardContextual"/>
        </w:rPr>
      </w:pP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Na potwierdzenie warunku udziału w postępowaniu dopuszcza się także wykonanie </w:t>
      </w:r>
      <w:r w:rsidRPr="001B6F9E">
        <w:rPr>
          <w:rFonts w:eastAsiaTheme="minorHAnsi"/>
          <w:color w:val="000000"/>
          <w:sz w:val="20"/>
          <w:szCs w:val="20"/>
          <w:lang w:eastAsia="en-US"/>
          <w14:ligatures w14:val="standardContextual"/>
        </w:rPr>
        <w:t>w okresie ostatnich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1B6F9E">
        <w:rPr>
          <w:rFonts w:eastAsiaTheme="minorHAnsi"/>
          <w:color w:val="000000"/>
          <w:sz w:val="20"/>
          <w:szCs w:val="20"/>
          <w:lang w:eastAsia="en-US"/>
          <w14:ligatures w14:val="standardContextual"/>
        </w:rPr>
        <w:t>5 lat</w:t>
      </w:r>
      <w:r w:rsidR="0037611B">
        <w:rPr>
          <w:rFonts w:eastAsiaTheme="minorHAnsi"/>
          <w:color w:val="000000"/>
          <w:sz w:val="20"/>
          <w:szCs w:val="20"/>
          <w:lang w:eastAsia="en-US"/>
          <w14:ligatures w14:val="standardContextual"/>
        </w:rPr>
        <w:t xml:space="preserve"> </w:t>
      </w:r>
      <w:r w:rsidR="0037611B" w:rsidRPr="0037611B">
        <w:rPr>
          <w:rFonts w:eastAsiaTheme="minorHAnsi"/>
          <w:color w:val="000000"/>
          <w:sz w:val="20"/>
          <w:szCs w:val="20"/>
          <w:lang w:eastAsia="en-US"/>
          <w14:ligatures w14:val="standardContextual"/>
        </w:rPr>
        <w:t>liczonych wstecz od dnia, w którym upływa termin składania ofert</w:t>
      </w:r>
      <w:r w:rsidRPr="001B6F9E">
        <w:rPr>
          <w:rFonts w:eastAsiaTheme="minorHAnsi"/>
          <w:color w:val="000000"/>
          <w:sz w:val="20"/>
          <w:szCs w:val="20"/>
          <w:lang w:eastAsia="en-US"/>
          <w14:ligatures w14:val="standardContextual"/>
        </w:rPr>
        <w:t>, a jeżeli okres prowadzenia działalności jest krótszy – w tym okresie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, co najmniej jednego zamówienia (roboty budowlanej) w systemie „zaprojektuj i wybuduj” w ramach, którego wykonano </w:t>
      </w:r>
      <w:r w:rsidRPr="001B6F9E"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  <w:t xml:space="preserve">dokumentację projektową oraz roboty budowlane 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związane z termomodernizacją budynku o kubaturze co najmniej </w:t>
      </w:r>
      <w:r w:rsidRPr="0037611B">
        <w:rPr>
          <w:rFonts w:eastAsiaTheme="minorHAnsi"/>
          <w:b/>
          <w:sz w:val="20"/>
          <w:szCs w:val="20"/>
          <w:lang w:eastAsia="en-US"/>
          <w14:ligatures w14:val="standardContextual"/>
        </w:rPr>
        <w:t>560 m</w:t>
      </w:r>
      <w:r w:rsidRPr="0037611B">
        <w:rPr>
          <w:rFonts w:eastAsiaTheme="minorHAnsi"/>
          <w:b/>
          <w:sz w:val="20"/>
          <w:szCs w:val="20"/>
          <w:vertAlign w:val="superscript"/>
          <w:lang w:eastAsia="en-US"/>
          <w14:ligatures w14:val="standardContextual"/>
        </w:rPr>
        <w:t>3</w:t>
      </w:r>
      <w:r w:rsidRPr="0037611B">
        <w:rPr>
          <w:rFonts w:eastAsiaTheme="minorHAnsi"/>
          <w:b/>
          <w:sz w:val="20"/>
          <w:szCs w:val="20"/>
          <w:lang w:eastAsia="en-US"/>
          <w14:ligatures w14:val="standardContextual"/>
        </w:rPr>
        <w:t xml:space="preserve"> z zastosowaniem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37611B">
        <w:rPr>
          <w:rFonts w:eastAsiaTheme="minorHAnsi"/>
          <w:b/>
          <w:sz w:val="20"/>
          <w:szCs w:val="20"/>
          <w:lang w:eastAsia="en-US"/>
          <w14:ligatures w14:val="standardContextual"/>
        </w:rPr>
        <w:t>odnawialnych źródeł energii</w:t>
      </w:r>
      <w:r w:rsidR="0037611B">
        <w:rPr>
          <w:rFonts w:eastAsiaTheme="minorHAnsi"/>
          <w:b/>
          <w:sz w:val="20"/>
          <w:szCs w:val="20"/>
          <w:lang w:eastAsia="en-US"/>
          <w14:ligatures w14:val="standardContextual"/>
        </w:rPr>
        <w:t xml:space="preserve">, </w:t>
      </w:r>
      <w:r w:rsidR="0037611B">
        <w:rPr>
          <w:rFonts w:eastAsiaTheme="minorHAnsi"/>
          <w:b/>
          <w:sz w:val="20"/>
          <w:szCs w:val="20"/>
          <w:lang w:eastAsia="en-US"/>
          <w14:ligatures w14:val="standardContextual"/>
        </w:rPr>
        <w:br/>
        <w:t xml:space="preserve">wobec tego: </w:t>
      </w:r>
    </w:p>
    <w:p w14:paraId="363A6B39" w14:textId="2921195E" w:rsidR="001B6F9E" w:rsidRPr="001B6F9E" w:rsidRDefault="001B6F9E" w:rsidP="0037611B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after="240" w:line="276" w:lineRule="auto"/>
        <w:ind w:left="-426"/>
        <w:contextualSpacing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1B6F9E">
        <w:rPr>
          <w:sz w:val="20"/>
          <w:szCs w:val="20"/>
        </w:rPr>
        <w:t>Oświadczam, że w okresie ostatnich 5 lat liczonych wstecz od dnia, w którym upływa termin składania ofert, a jeżeli okres prowadzenia działalności jest krótszy –</w:t>
      </w:r>
      <w:r w:rsidRPr="001B6F9E">
        <w:rPr>
          <w:rFonts w:cs="Calibri"/>
          <w:b/>
          <w:bCs/>
          <w:sz w:val="20"/>
          <w:szCs w:val="20"/>
        </w:rPr>
        <w:t xml:space="preserve"> </w:t>
      </w:r>
      <w:r w:rsidRPr="001B6F9E">
        <w:rPr>
          <w:sz w:val="20"/>
          <w:szCs w:val="20"/>
        </w:rPr>
        <w:t xml:space="preserve">w tym okresie, w sposób należyty </w:t>
      </w:r>
      <w:r w:rsidRPr="001B6F9E">
        <w:rPr>
          <w:bCs/>
          <w:spacing w:val="3"/>
          <w:sz w:val="20"/>
          <w:szCs w:val="20"/>
        </w:rPr>
        <w:t xml:space="preserve">wykonałem co 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>najmniej jedn</w:t>
      </w:r>
      <w:r>
        <w:rPr>
          <w:rFonts w:eastAsiaTheme="minorHAnsi"/>
          <w:sz w:val="20"/>
          <w:szCs w:val="20"/>
          <w:lang w:eastAsia="en-US"/>
          <w14:ligatures w14:val="standardContextual"/>
        </w:rPr>
        <w:t>o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 zamówieni</w:t>
      </w:r>
      <w:r>
        <w:rPr>
          <w:rFonts w:eastAsiaTheme="minorHAnsi"/>
          <w:sz w:val="20"/>
          <w:szCs w:val="20"/>
          <w:lang w:eastAsia="en-US"/>
          <w14:ligatures w14:val="standardContextual"/>
        </w:rPr>
        <w:t>e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 (robot</w:t>
      </w:r>
      <w:r>
        <w:rPr>
          <w:rFonts w:eastAsiaTheme="minorHAnsi"/>
          <w:sz w:val="20"/>
          <w:szCs w:val="20"/>
          <w:lang w:eastAsia="en-US"/>
          <w14:ligatures w14:val="standardContextual"/>
        </w:rPr>
        <w:t>ę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 budowlan</w:t>
      </w:r>
      <w:r>
        <w:rPr>
          <w:rFonts w:eastAsiaTheme="minorHAnsi"/>
          <w:sz w:val="20"/>
          <w:szCs w:val="20"/>
          <w:lang w:eastAsia="en-US"/>
          <w14:ligatures w14:val="standardContextual"/>
        </w:rPr>
        <w:t>ą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>) w systemie „zaprojektuj i wybuduj” w ramach, które</w:t>
      </w:r>
      <w:r w:rsidR="0037611B">
        <w:rPr>
          <w:rFonts w:eastAsiaTheme="minorHAnsi"/>
          <w:sz w:val="20"/>
          <w:szCs w:val="20"/>
          <w:lang w:eastAsia="en-US"/>
          <w14:ligatures w14:val="standardContextual"/>
        </w:rPr>
        <w:t>go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 wykonano </w:t>
      </w:r>
      <w:r w:rsidRPr="001B6F9E"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  <w:t xml:space="preserve">dokumentację projektową oraz roboty budowlane </w:t>
      </w:r>
      <w:r w:rsidRPr="001B6F9E">
        <w:rPr>
          <w:rFonts w:eastAsiaTheme="minorHAnsi"/>
          <w:sz w:val="20"/>
          <w:szCs w:val="20"/>
          <w:lang w:eastAsia="en-US"/>
          <w14:ligatures w14:val="standardContextual"/>
        </w:rPr>
        <w:t xml:space="preserve">związane z termomodernizacją budynku o kubaturze co najmniej </w:t>
      </w:r>
      <w:r w:rsidRPr="001B6F9E"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  <w:t>560 m</w:t>
      </w:r>
      <w:r w:rsidRPr="001B6F9E">
        <w:rPr>
          <w:rFonts w:eastAsiaTheme="minorHAnsi"/>
          <w:b/>
          <w:bCs/>
          <w:sz w:val="20"/>
          <w:szCs w:val="20"/>
          <w:vertAlign w:val="superscript"/>
          <w:lang w:eastAsia="en-US"/>
          <w14:ligatures w14:val="standardContextual"/>
        </w:rPr>
        <w:t>3</w:t>
      </w:r>
      <w:r w:rsidRPr="001B6F9E">
        <w:rPr>
          <w:rFonts w:eastAsiaTheme="minorHAnsi"/>
          <w:b/>
          <w:bCs/>
          <w:sz w:val="20"/>
          <w:szCs w:val="20"/>
          <w:lang w:eastAsia="en-US"/>
          <w14:ligatures w14:val="standardContextual"/>
        </w:rPr>
        <w:t xml:space="preserve"> z zastosowaniem odnawialnych źródeł energii.</w:t>
      </w:r>
    </w:p>
    <w:p w14:paraId="7A302F3D" w14:textId="77777777" w:rsidR="001B6F9E" w:rsidRPr="00C14EE7" w:rsidRDefault="001B6F9E" w:rsidP="0037611B">
      <w:pPr>
        <w:spacing w:after="240"/>
        <w:ind w:left="-709"/>
        <w:jc w:val="both"/>
        <w:rPr>
          <w:sz w:val="20"/>
          <w:szCs w:val="20"/>
        </w:rPr>
      </w:pPr>
      <w:r w:rsidRPr="00110AA5">
        <w:rPr>
          <w:sz w:val="20"/>
          <w:szCs w:val="20"/>
        </w:rPr>
        <w:t>Poniżej przedstawiam zestawieni</w:t>
      </w:r>
      <w:r>
        <w:rPr>
          <w:sz w:val="20"/>
          <w:szCs w:val="20"/>
        </w:rPr>
        <w:t>e</w:t>
      </w:r>
      <w:r w:rsidRPr="00110AA5">
        <w:rPr>
          <w:sz w:val="20"/>
          <w:szCs w:val="20"/>
        </w:rPr>
        <w:t xml:space="preserve"> spełniając</w:t>
      </w:r>
      <w:r>
        <w:rPr>
          <w:sz w:val="20"/>
          <w:szCs w:val="20"/>
        </w:rPr>
        <w:t>e</w:t>
      </w:r>
      <w:r w:rsidRPr="00110AA5">
        <w:rPr>
          <w:sz w:val="20"/>
          <w:szCs w:val="20"/>
        </w:rPr>
        <w:t xml:space="preserve"> powyższy warunek</w:t>
      </w:r>
      <w:r w:rsidRPr="00C14EE7">
        <w:rPr>
          <w:sz w:val="20"/>
          <w:szCs w:val="20"/>
        </w:rPr>
        <w:t>:</w:t>
      </w:r>
    </w:p>
    <w:p w14:paraId="229926F5" w14:textId="77777777" w:rsidR="001B6F9E" w:rsidRDefault="001B6F9E" w:rsidP="001B6F9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</w:p>
    <w:p w14:paraId="17D35298" w14:textId="77777777" w:rsidR="001B6F9E" w:rsidRPr="001B6F9E" w:rsidRDefault="001B6F9E" w:rsidP="001B6F9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</w:p>
    <w:tbl>
      <w:tblPr>
        <w:tblW w:w="15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1437"/>
        <w:gridCol w:w="3137"/>
        <w:gridCol w:w="1541"/>
        <w:gridCol w:w="1559"/>
        <w:gridCol w:w="1701"/>
        <w:gridCol w:w="992"/>
        <w:gridCol w:w="1276"/>
        <w:gridCol w:w="992"/>
        <w:gridCol w:w="2430"/>
      </w:tblGrid>
      <w:tr w:rsidR="001B6F9E" w:rsidRPr="009252EA" w14:paraId="63B1FE57" w14:textId="77777777" w:rsidTr="00E04DB2">
        <w:trPr>
          <w:trHeight w:val="383"/>
          <w:jc w:val="center"/>
        </w:trPr>
        <w:tc>
          <w:tcPr>
            <w:tcW w:w="15608" w:type="dxa"/>
            <w:gridSpan w:val="10"/>
            <w:tcBorders>
              <w:right w:val="single" w:sz="4" w:space="0" w:color="auto"/>
            </w:tcBorders>
            <w:shd w:val="clear" w:color="auto" w:fill="D9E2F3" w:themeFill="accent5" w:themeFillTint="33"/>
          </w:tcPr>
          <w:p w14:paraId="4F4D4DE4" w14:textId="77777777" w:rsidR="001B6F9E" w:rsidRPr="009252EA" w:rsidRDefault="001B6F9E" w:rsidP="00E04DB2">
            <w:pPr>
              <w:tabs>
                <w:tab w:val="left" w:pos="5475"/>
                <w:tab w:val="center" w:pos="7653"/>
              </w:tabs>
              <w:spacing w:line="360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252EA">
              <w:rPr>
                <w:b/>
                <w:sz w:val="22"/>
                <w:szCs w:val="22"/>
                <w:lang w:eastAsia="en-US"/>
              </w:rPr>
              <w:t xml:space="preserve">Wykaz wspólny dla części I </w:t>
            </w:r>
            <w:proofErr w:type="spellStart"/>
            <w:r w:rsidRPr="009252EA">
              <w:rPr>
                <w:b/>
                <w:sz w:val="22"/>
                <w:szCs w:val="22"/>
                <w:lang w:eastAsia="en-US"/>
              </w:rPr>
              <w:t>i</w:t>
            </w:r>
            <w:proofErr w:type="spellEnd"/>
            <w:r w:rsidRPr="009252EA">
              <w:rPr>
                <w:b/>
                <w:sz w:val="22"/>
                <w:szCs w:val="22"/>
                <w:lang w:eastAsia="en-US"/>
              </w:rPr>
              <w:t xml:space="preserve"> II</w:t>
            </w:r>
          </w:p>
        </w:tc>
      </w:tr>
      <w:tr w:rsidR="001B6F9E" w:rsidRPr="00C14EE7" w14:paraId="6AD8882E" w14:textId="77777777" w:rsidTr="00E04DB2">
        <w:trPr>
          <w:trHeight w:val="329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E7739A1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>Lp.</w:t>
            </w:r>
          </w:p>
          <w:p w14:paraId="7EEAB026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C7499C5" w14:textId="3E1DCDEA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 xml:space="preserve">Wykonawca* </w:t>
            </w:r>
            <w:r w:rsidRPr="00C14EE7">
              <w:rPr>
                <w:b/>
                <w:sz w:val="20"/>
                <w:szCs w:val="20"/>
                <w:lang w:eastAsia="en-US"/>
              </w:rPr>
              <w:br/>
            </w:r>
            <w:r w:rsidRPr="00C14EE7">
              <w:rPr>
                <w:sz w:val="18"/>
                <w:szCs w:val="18"/>
                <w:lang w:eastAsia="en-US"/>
              </w:rPr>
              <w:t>(pełna nazwa)</w:t>
            </w:r>
          </w:p>
        </w:tc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703BC6B2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>Zamawiający</w:t>
            </w:r>
          </w:p>
          <w:p w14:paraId="40429A58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sz w:val="18"/>
                <w:szCs w:val="18"/>
                <w:lang w:eastAsia="en-US"/>
              </w:rPr>
              <w:t xml:space="preserve">(należy podać nazwę podmiotu oraz adres, na zlecenie którego </w:t>
            </w:r>
            <w:r>
              <w:rPr>
                <w:sz w:val="18"/>
                <w:szCs w:val="18"/>
                <w:lang w:eastAsia="en-US"/>
              </w:rPr>
              <w:t>roboty</w:t>
            </w:r>
            <w:r w:rsidRPr="00C14EE7">
              <w:rPr>
                <w:sz w:val="18"/>
                <w:szCs w:val="18"/>
                <w:lang w:eastAsia="en-US"/>
              </w:rPr>
              <w:t xml:space="preserve"> zostały wykonane)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5627E939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14EE7">
              <w:rPr>
                <w:b/>
                <w:sz w:val="20"/>
                <w:szCs w:val="20"/>
                <w:lang w:eastAsia="en-US"/>
              </w:rPr>
              <w:t xml:space="preserve">Data </w:t>
            </w:r>
            <w:r w:rsidRPr="00EB0D01">
              <w:rPr>
                <w:b/>
                <w:sz w:val="20"/>
                <w:szCs w:val="20"/>
                <w:lang w:eastAsia="en-US"/>
              </w:rPr>
              <w:t>wykonania zamówienia</w:t>
            </w:r>
          </w:p>
        </w:tc>
        <w:tc>
          <w:tcPr>
            <w:tcW w:w="1701" w:type="dxa"/>
            <w:vMerge w:val="restart"/>
            <w:shd w:val="clear" w:color="auto" w:fill="DBDBDB" w:themeFill="accent3" w:themeFillTint="66"/>
            <w:vAlign w:val="center"/>
          </w:tcPr>
          <w:p w14:paraId="542B25F1" w14:textId="77777777" w:rsidR="001B6F9E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>Miejsce wykonania robót budowlanych</w:t>
            </w:r>
          </w:p>
        </w:tc>
        <w:tc>
          <w:tcPr>
            <w:tcW w:w="5690" w:type="dxa"/>
            <w:gridSpan w:val="4"/>
            <w:vMerge w:val="restart"/>
            <w:tcBorders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65B8085" w14:textId="77777777" w:rsidR="001B6F9E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>Nazwa, rodzaj i przedmiot zamówienia</w:t>
            </w:r>
          </w:p>
          <w:p w14:paraId="4F5E2C5B" w14:textId="77777777" w:rsidR="001B6F9E" w:rsidRPr="00EB0D01" w:rsidRDefault="001B6F9E" w:rsidP="00E04DB2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C14EE7">
              <w:rPr>
                <w:sz w:val="18"/>
                <w:szCs w:val="18"/>
                <w:lang w:eastAsia="en-US"/>
              </w:rPr>
              <w:t>(zgodny z warunkiem udziału w postępowaniu)</w:t>
            </w:r>
          </w:p>
        </w:tc>
      </w:tr>
      <w:tr w:rsidR="001B6F9E" w:rsidRPr="00C14EE7" w14:paraId="4A63EC05" w14:textId="77777777" w:rsidTr="00E04DB2">
        <w:trPr>
          <w:trHeight w:val="345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FED46D9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CC3A94F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942F133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82BFF87" w14:textId="77777777" w:rsidR="001B6F9E" w:rsidRPr="00EB0D01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 xml:space="preserve">Data rozpoczęcia </w:t>
            </w:r>
          </w:p>
          <w:p w14:paraId="0AF6BB42" w14:textId="77777777" w:rsidR="001B6F9E" w:rsidRPr="00EB0D01" w:rsidRDefault="001B6F9E" w:rsidP="00E04DB2">
            <w:pPr>
              <w:spacing w:line="256" w:lineRule="auto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(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dd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/mm/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rrrr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67A84F4" w14:textId="77777777" w:rsidR="001B6F9E" w:rsidRPr="00EB0D01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D01">
              <w:rPr>
                <w:b/>
                <w:sz w:val="20"/>
                <w:szCs w:val="20"/>
                <w:lang w:eastAsia="en-US"/>
              </w:rPr>
              <w:t xml:space="preserve">Data zakończenia </w:t>
            </w:r>
          </w:p>
          <w:p w14:paraId="154B6467" w14:textId="77777777" w:rsidR="001B6F9E" w:rsidRPr="00EB0D01" w:rsidRDefault="001B6F9E" w:rsidP="00E04DB2">
            <w:pPr>
              <w:spacing w:line="256" w:lineRule="auto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(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dd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/mm/</w:t>
            </w:r>
            <w:proofErr w:type="spellStart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rrrr</w:t>
            </w:r>
            <w:proofErr w:type="spellEnd"/>
            <w:r w:rsidRPr="00EB0D01">
              <w:rPr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1" w:type="dxa"/>
            <w:vMerge/>
            <w:shd w:val="clear" w:color="auto" w:fill="DBDBDB" w:themeFill="accent3" w:themeFillTint="66"/>
            <w:vAlign w:val="center"/>
          </w:tcPr>
          <w:p w14:paraId="08577C24" w14:textId="77777777" w:rsidR="001B6F9E" w:rsidRPr="00EB0D01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90" w:type="dxa"/>
            <w:gridSpan w:val="4"/>
            <w:vMerge/>
            <w:tcBorders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F4237D0" w14:textId="77777777" w:rsidR="001B6F9E" w:rsidRPr="00EB0D01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1B6F9E" w:rsidRPr="00C14EE7" w14:paraId="72E6D9A4" w14:textId="77777777" w:rsidTr="00E04DB2">
        <w:trPr>
          <w:trHeight w:val="390"/>
          <w:jc w:val="center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76626443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37AD667C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2417E8A" w14:textId="77777777" w:rsidR="001B6F9E" w:rsidRPr="00C14EE7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75A01F4A" w14:textId="77777777" w:rsidR="001B6F9E" w:rsidRPr="00EB0D01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1ADD4BB4" w14:textId="77777777" w:rsidR="001B6F9E" w:rsidRPr="00EB0D01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36ADE892" w14:textId="77777777" w:rsidR="001B6F9E" w:rsidRPr="00EB0D01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48BFFB03" w14:textId="77777777" w:rsidR="001B6F9E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Nazwa zadania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80D70FE" w14:textId="77777777" w:rsidR="001B6F9E" w:rsidRPr="00AF580E" w:rsidRDefault="001B6F9E" w:rsidP="00E04DB2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580E">
              <w:rPr>
                <w:b/>
                <w:bCs/>
                <w:sz w:val="20"/>
                <w:szCs w:val="20"/>
                <w:lang w:eastAsia="en-US"/>
              </w:rPr>
              <w:t>Opis i zakres zadania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6B47E05" w14:textId="77777777" w:rsidR="001B6F9E" w:rsidRPr="00AF580E" w:rsidRDefault="001B6F9E" w:rsidP="00E04DB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Kubatura budynku </w:t>
            </w:r>
            <w:r w:rsidRPr="00AF580E">
              <w:rPr>
                <w:b/>
                <w:i/>
                <w:iCs/>
                <w:sz w:val="20"/>
                <w:szCs w:val="20"/>
                <w:lang w:eastAsia="en-US"/>
              </w:rPr>
              <w:t>(</w:t>
            </w:r>
            <w:r w:rsidRPr="00AF580E">
              <w:rPr>
                <w:bCs/>
                <w:i/>
                <w:iCs/>
                <w:sz w:val="20"/>
                <w:szCs w:val="20"/>
                <w:lang w:eastAsia="en-US"/>
              </w:rPr>
              <w:t>w m</w:t>
            </w:r>
            <w:r w:rsidRPr="00AF580E">
              <w:rPr>
                <w:bCs/>
                <w:i/>
                <w:iCs/>
                <w:sz w:val="20"/>
                <w:szCs w:val="20"/>
                <w:vertAlign w:val="superscript"/>
                <w:lang w:eastAsia="en-US"/>
              </w:rPr>
              <w:t>3</w:t>
            </w:r>
            <w:r w:rsidRPr="00AF580E">
              <w:rPr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55532CB4" w14:textId="1523259F" w:rsidR="001B6F9E" w:rsidRPr="00EB0D01" w:rsidRDefault="001F3C16" w:rsidP="001F3C16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Z</w:t>
            </w:r>
            <w:r w:rsidR="001B6F9E">
              <w:rPr>
                <w:b/>
                <w:sz w:val="20"/>
                <w:szCs w:val="20"/>
                <w:lang w:eastAsia="en-US"/>
              </w:rPr>
              <w:t>astosowane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1B6F9E">
              <w:rPr>
                <w:b/>
                <w:sz w:val="20"/>
                <w:szCs w:val="20"/>
                <w:lang w:eastAsia="en-US"/>
              </w:rPr>
              <w:t>odnawialn</w:t>
            </w:r>
            <w:r>
              <w:rPr>
                <w:b/>
                <w:sz w:val="20"/>
                <w:szCs w:val="20"/>
                <w:lang w:eastAsia="en-US"/>
              </w:rPr>
              <w:t>e</w:t>
            </w:r>
            <w:r w:rsidR="001B6F9E">
              <w:rPr>
                <w:b/>
                <w:sz w:val="20"/>
                <w:szCs w:val="20"/>
                <w:lang w:eastAsia="en-US"/>
              </w:rPr>
              <w:t xml:space="preserve"> źródł</w:t>
            </w:r>
            <w:r>
              <w:rPr>
                <w:b/>
                <w:sz w:val="20"/>
                <w:szCs w:val="20"/>
                <w:lang w:eastAsia="en-US"/>
              </w:rPr>
              <w:t>o</w:t>
            </w:r>
            <w:r w:rsidR="001B6F9E">
              <w:rPr>
                <w:b/>
                <w:sz w:val="20"/>
                <w:szCs w:val="20"/>
                <w:lang w:eastAsia="en-US"/>
              </w:rPr>
              <w:t xml:space="preserve"> energii</w:t>
            </w:r>
          </w:p>
        </w:tc>
      </w:tr>
      <w:tr w:rsidR="001B6F9E" w:rsidRPr="00C14EE7" w14:paraId="5ECA9695" w14:textId="77777777" w:rsidTr="00E04DB2">
        <w:trPr>
          <w:trHeight w:val="115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6A22" w14:textId="77777777" w:rsidR="001B6F9E" w:rsidRPr="00C14EE7" w:rsidRDefault="001B6F9E" w:rsidP="00E04DB2">
            <w:pPr>
              <w:spacing w:line="256" w:lineRule="auto"/>
              <w:ind w:left="1211"/>
              <w:rPr>
                <w:color w:val="000000"/>
                <w:sz w:val="20"/>
                <w:szCs w:val="20"/>
                <w:lang w:eastAsia="en-US"/>
              </w:rPr>
            </w:pPr>
          </w:p>
          <w:p w14:paraId="184C5014" w14:textId="77777777" w:rsidR="001B6F9E" w:rsidRPr="00C14EE7" w:rsidRDefault="001B6F9E" w:rsidP="00E04DB2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14EE7">
              <w:rPr>
                <w:color w:val="000000"/>
                <w:sz w:val="20"/>
                <w:szCs w:val="20"/>
                <w:lang w:eastAsia="en-US"/>
              </w:rPr>
              <w:t>1</w:t>
            </w:r>
          </w:p>
          <w:p w14:paraId="42A8CBCF" w14:textId="77777777" w:rsidR="001B6F9E" w:rsidRPr="00C14EE7" w:rsidRDefault="001B6F9E" w:rsidP="00E04DB2">
            <w:pPr>
              <w:spacing w:line="256" w:lineRule="auto"/>
              <w:ind w:left="1211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950C" w14:textId="77777777" w:rsidR="001B6F9E" w:rsidRPr="00C14EE7" w:rsidRDefault="001B6F9E" w:rsidP="00E04DB2">
            <w:pPr>
              <w:spacing w:line="256" w:lineRule="auto"/>
              <w:jc w:val="both"/>
              <w:rPr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6D2" w14:textId="77777777" w:rsidR="001B6F9E" w:rsidRPr="00C14EE7" w:rsidRDefault="001B6F9E" w:rsidP="00E04DB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61D8" w14:textId="77777777" w:rsidR="001B6F9E" w:rsidRPr="00C14EE7" w:rsidRDefault="001B6F9E" w:rsidP="00E04DB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977" w14:textId="77777777" w:rsidR="001B6F9E" w:rsidRPr="00C14EE7" w:rsidRDefault="001B6F9E" w:rsidP="00E04DB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6156695" w14:textId="77777777" w:rsidR="001B6F9E" w:rsidRPr="00C14EE7" w:rsidRDefault="001B6F9E" w:rsidP="00E04DB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0D3F7E" w14:textId="77777777" w:rsidR="001B6F9E" w:rsidRPr="00C14EE7" w:rsidRDefault="001B6F9E" w:rsidP="00E04DB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4B0" w14:textId="77777777" w:rsidR="001B6F9E" w:rsidRPr="00C14EE7" w:rsidRDefault="001B6F9E" w:rsidP="00E04DB2">
            <w:pPr>
              <w:spacing w:line="256" w:lineRule="auto"/>
              <w:ind w:left="373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2B73" w14:textId="77777777" w:rsidR="001B6F9E" w:rsidRPr="00C14EE7" w:rsidRDefault="001B6F9E" w:rsidP="00E04DB2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E0FA" w14:textId="77777777" w:rsidR="001B6F9E" w:rsidRPr="00C14EE7" w:rsidRDefault="001B6F9E" w:rsidP="00E04DB2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5DC16D73" w14:textId="77777777" w:rsidR="001B6F9E" w:rsidRDefault="001B6F9E" w:rsidP="00DF28E2">
      <w:pPr>
        <w:widowControl w:val="0"/>
        <w:spacing w:after="240" w:line="200" w:lineRule="atLeast"/>
        <w:jc w:val="both"/>
        <w:rPr>
          <w:rFonts w:eastAsia="Lucida Sans Unicode"/>
          <w:b/>
          <w:bCs/>
          <w:sz w:val="20"/>
          <w:szCs w:val="20"/>
          <w:lang w:eastAsia="hi-IN" w:bidi="hi-IN"/>
        </w:rPr>
      </w:pPr>
    </w:p>
    <w:p w14:paraId="17B72309" w14:textId="18716A98" w:rsidR="00C14EE7" w:rsidRPr="00C14EE7" w:rsidRDefault="00C14EE7" w:rsidP="00C14EE7">
      <w:pPr>
        <w:widowControl w:val="0"/>
        <w:spacing w:after="240" w:line="200" w:lineRule="atLeast"/>
        <w:jc w:val="both"/>
        <w:rPr>
          <w:rFonts w:eastAsia="Lucida Sans Unicode"/>
          <w:sz w:val="20"/>
          <w:szCs w:val="20"/>
          <w:lang w:eastAsia="hi-IN" w:bidi="hi-IN"/>
        </w:rPr>
      </w:pPr>
      <w:r w:rsidRPr="00C14EE7">
        <w:rPr>
          <w:rFonts w:eastAsia="Lucida Sans Unicode"/>
          <w:b/>
          <w:bCs/>
          <w:sz w:val="20"/>
          <w:szCs w:val="20"/>
          <w:lang w:eastAsia="hi-IN" w:bidi="hi-IN"/>
        </w:rPr>
        <w:t>*</w:t>
      </w:r>
      <w:r w:rsidRPr="00C14EE7">
        <w:rPr>
          <w:rFonts w:eastAsia="Lucida Sans Unicode"/>
          <w:sz w:val="20"/>
          <w:szCs w:val="20"/>
          <w:lang w:eastAsia="hi-IN" w:bidi="hi-IN"/>
        </w:rPr>
        <w:t xml:space="preserve">W przypadku, gdy Wykonawca będzie polegać na zasobach innego podmiotu, zgodnie z art. 118 ustawy Pzp zobowiązany jest udowodnić, iż będzie dysponował zasobami niezbędnymi do realizacji zamówienia w szczególności przedstawiając w tym celu pisemne zobowiązanie tych podmiotów do oddania do dyspozycji Wykonawcy niezbędnych zasobów na okres korzystania z nich przy wykonywaniu zamówienia. Wzór zobowiązania stanowi załącznik nr 4 do SWZ. </w:t>
      </w:r>
    </w:p>
    <w:p w14:paraId="67C7BF3F" w14:textId="31D08144" w:rsidR="00C14EE7" w:rsidRPr="00C14EE7" w:rsidRDefault="00C14EE7" w:rsidP="00C14EE7">
      <w:pPr>
        <w:widowControl w:val="0"/>
        <w:spacing w:after="240" w:line="200" w:lineRule="atLeast"/>
        <w:jc w:val="both"/>
        <w:rPr>
          <w:rFonts w:eastAsia="Lucida Sans Unicode"/>
          <w:sz w:val="20"/>
          <w:szCs w:val="20"/>
          <w:u w:val="single"/>
          <w:lang w:eastAsia="hi-IN" w:bidi="hi-IN"/>
        </w:rPr>
      </w:pPr>
      <w:r w:rsidRPr="00DF317D">
        <w:rPr>
          <w:rFonts w:eastAsia="Lucida Sans Unicode"/>
          <w:sz w:val="20"/>
          <w:szCs w:val="20"/>
          <w:u w:val="single"/>
          <w:lang w:eastAsia="hi-IN" w:bidi="hi-IN"/>
        </w:rPr>
        <w:t xml:space="preserve">Do każdej pozycji wykazu należy załączyć dowody określające, czy usługi te zostały wykonane należycie, </w:t>
      </w:r>
      <w:r w:rsidR="00EB0D01" w:rsidRPr="00EB0D01">
        <w:rPr>
          <w:rFonts w:eastAsia="Lucida Sans Unicode"/>
          <w:sz w:val="20"/>
          <w:szCs w:val="20"/>
          <w:u w:val="single"/>
          <w:lang w:eastAsia="hi-IN" w:bidi="hi-IN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="00A711B3" w:rsidRPr="00DF317D">
        <w:rPr>
          <w:rFonts w:eastAsia="Lucida Sans Unicode"/>
          <w:sz w:val="20"/>
          <w:szCs w:val="20"/>
          <w:u w:val="single"/>
          <w:lang w:eastAsia="hi-IN" w:bidi="hi-IN"/>
        </w:rPr>
        <w:t>.</w:t>
      </w:r>
    </w:p>
    <w:p w14:paraId="2E3AE2AC" w14:textId="000F800B" w:rsidR="006F6738" w:rsidRPr="00A47C80" w:rsidRDefault="00F319E6" w:rsidP="00F319E6">
      <w:pPr>
        <w:jc w:val="both"/>
        <w:rPr>
          <w:b/>
          <w:sz w:val="28"/>
          <w:szCs w:val="28"/>
        </w:rPr>
      </w:pPr>
      <w:r w:rsidRPr="00D916FF">
        <w:rPr>
          <w:b/>
          <w:sz w:val="28"/>
          <w:szCs w:val="28"/>
        </w:rPr>
        <w:t>Dokument należy wypełnić i podpisać kwalifikowanym podpisem elektronicznym lub podpisem zaufanym lub podpisem osobistym.</w:t>
      </w:r>
    </w:p>
    <w:sectPr w:rsidR="006F6738" w:rsidRPr="00A47C80" w:rsidSect="00EB0D01">
      <w:headerReference w:type="default" r:id="rId8"/>
      <w:footerReference w:type="default" r:id="rId9"/>
      <w:pgSz w:w="16838" w:h="11906" w:orient="landscape"/>
      <w:pgMar w:top="0" w:right="1417" w:bottom="851" w:left="1417" w:header="284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2D363" w14:textId="77777777" w:rsidR="00BD592E" w:rsidRDefault="00BD592E" w:rsidP="0091213C">
      <w:r>
        <w:separator/>
      </w:r>
    </w:p>
  </w:endnote>
  <w:endnote w:type="continuationSeparator" w:id="0">
    <w:p w14:paraId="57E7DAD9" w14:textId="77777777" w:rsidR="00BD592E" w:rsidRDefault="00BD592E" w:rsidP="0091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6B648" w14:textId="6769E5AF" w:rsidR="00B54397" w:rsidRPr="009252EA" w:rsidRDefault="009252EA" w:rsidP="009252EA">
    <w:pPr>
      <w:pStyle w:val="Stopka"/>
      <w:tabs>
        <w:tab w:val="center" w:pos="7002"/>
        <w:tab w:val="left" w:pos="10800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sdt>
      <w:sdtPr>
        <w:rPr>
          <w:sz w:val="20"/>
          <w:szCs w:val="20"/>
        </w:rPr>
        <w:id w:val="1977030627"/>
        <w:docPartObj>
          <w:docPartGallery w:val="Page Numbers (Bottom of Page)"/>
          <w:docPartUnique/>
        </w:docPartObj>
      </w:sdtPr>
      <w:sdtEndPr/>
      <w:sdtContent>
        <w:r w:rsidR="00B54397" w:rsidRPr="009252EA">
          <w:rPr>
            <w:sz w:val="20"/>
            <w:szCs w:val="20"/>
          </w:rPr>
          <w:fldChar w:fldCharType="begin"/>
        </w:r>
        <w:r w:rsidR="00B54397" w:rsidRPr="009252EA">
          <w:rPr>
            <w:sz w:val="20"/>
            <w:szCs w:val="20"/>
          </w:rPr>
          <w:instrText>PAGE   \* MERGEFORMAT</w:instrText>
        </w:r>
        <w:r w:rsidR="00B54397" w:rsidRPr="009252EA">
          <w:rPr>
            <w:sz w:val="20"/>
            <w:szCs w:val="20"/>
          </w:rPr>
          <w:fldChar w:fldCharType="separate"/>
        </w:r>
        <w:r w:rsidR="00B54397" w:rsidRPr="009252EA">
          <w:rPr>
            <w:sz w:val="20"/>
            <w:szCs w:val="20"/>
          </w:rPr>
          <w:t>2</w:t>
        </w:r>
        <w:r w:rsidR="00B54397" w:rsidRPr="009252EA">
          <w:rPr>
            <w:sz w:val="20"/>
            <w:szCs w:val="20"/>
          </w:rPr>
          <w:fldChar w:fldCharType="end"/>
        </w:r>
      </w:sdtContent>
    </w:sdt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35208" w14:textId="77777777" w:rsidR="00BD592E" w:rsidRDefault="00BD592E" w:rsidP="0091213C"/>
  </w:footnote>
  <w:footnote w:type="continuationSeparator" w:id="0">
    <w:p w14:paraId="2F2D2F3F" w14:textId="77777777" w:rsidR="00BD592E" w:rsidRDefault="00BD592E" w:rsidP="0091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03099" w14:textId="77777777" w:rsidR="00C14EE7" w:rsidRPr="001B46CB" w:rsidRDefault="00C14EE7" w:rsidP="009252EA">
    <w:pPr>
      <w:tabs>
        <w:tab w:val="right" w:pos="9070"/>
      </w:tabs>
      <w:jc w:val="center"/>
      <w:rPr>
        <w:sz w:val="22"/>
        <w:szCs w:val="22"/>
      </w:rPr>
    </w:pPr>
    <w:r w:rsidRPr="005132BD">
      <w:rPr>
        <w:noProof/>
        <w:sz w:val="22"/>
        <w:szCs w:val="22"/>
      </w:rPr>
      <w:drawing>
        <wp:inline distT="0" distB="0" distL="0" distR="0" wp14:anchorId="07C54151" wp14:editId="57607ED9">
          <wp:extent cx="6160200" cy="477677"/>
          <wp:effectExtent l="0" t="0" r="0" b="0"/>
          <wp:docPr id="335539017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39838" cy="4916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2730A9" w14:textId="7E8B61B4" w:rsidR="008B68B5" w:rsidRPr="00C14EE7" w:rsidRDefault="008B68B5" w:rsidP="00C14E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EA00D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8"/>
    <w:multiLevelType w:val="single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B"/>
    <w:multiLevelType w:val="singleLevel"/>
    <w:tmpl w:val="0000001B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6" w15:restartNumberingAfterBreak="0">
    <w:nsid w:val="003815DE"/>
    <w:multiLevelType w:val="hybridMultilevel"/>
    <w:tmpl w:val="B9E4D08E"/>
    <w:lvl w:ilvl="0" w:tplc="76C6F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lang w:val="pl-P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191404E"/>
    <w:multiLevelType w:val="hybridMultilevel"/>
    <w:tmpl w:val="89A64C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2325425"/>
    <w:multiLevelType w:val="hybridMultilevel"/>
    <w:tmpl w:val="B1A0EFA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02940415"/>
    <w:multiLevelType w:val="hybridMultilevel"/>
    <w:tmpl w:val="9830F65A"/>
    <w:lvl w:ilvl="0" w:tplc="83DAB2F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9FF2CE6"/>
    <w:multiLevelType w:val="hybridMultilevel"/>
    <w:tmpl w:val="3BAEFE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FC104A"/>
    <w:multiLevelType w:val="multilevel"/>
    <w:tmpl w:val="DC5408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19937B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27423D9"/>
    <w:multiLevelType w:val="hybridMultilevel"/>
    <w:tmpl w:val="1C8EDDDC"/>
    <w:lvl w:ilvl="0" w:tplc="2468EF90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B60730"/>
    <w:multiLevelType w:val="hybridMultilevel"/>
    <w:tmpl w:val="F6FCE16A"/>
    <w:lvl w:ilvl="0" w:tplc="F8C2C540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E1550B1"/>
    <w:multiLevelType w:val="hybridMultilevel"/>
    <w:tmpl w:val="C61CB02E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2249020D"/>
    <w:multiLevelType w:val="hybridMultilevel"/>
    <w:tmpl w:val="39B2AC66"/>
    <w:lvl w:ilvl="0" w:tplc="B37AC2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6B23C9A"/>
    <w:multiLevelType w:val="hybridMultilevel"/>
    <w:tmpl w:val="B4BC24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3D57A4"/>
    <w:multiLevelType w:val="hybridMultilevel"/>
    <w:tmpl w:val="F15E5396"/>
    <w:lvl w:ilvl="0" w:tplc="53FC5E2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8E216FB"/>
    <w:multiLevelType w:val="hybridMultilevel"/>
    <w:tmpl w:val="ADC88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2029C6"/>
    <w:multiLevelType w:val="hybridMultilevel"/>
    <w:tmpl w:val="A35C8C5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2B8C5D72"/>
    <w:multiLevelType w:val="hybridMultilevel"/>
    <w:tmpl w:val="A0C8A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020E07"/>
    <w:multiLevelType w:val="hybridMultilevel"/>
    <w:tmpl w:val="1B5E5648"/>
    <w:lvl w:ilvl="0" w:tplc="3C26DE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5B94966"/>
    <w:multiLevelType w:val="hybridMultilevel"/>
    <w:tmpl w:val="2E54C24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C876A8"/>
    <w:multiLevelType w:val="multilevel"/>
    <w:tmpl w:val="C122D37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A047A21"/>
    <w:multiLevelType w:val="hybridMultilevel"/>
    <w:tmpl w:val="9C0C1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169E6"/>
    <w:multiLevelType w:val="hybridMultilevel"/>
    <w:tmpl w:val="C7A0C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DD481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1760DF0"/>
    <w:multiLevelType w:val="hybridMultilevel"/>
    <w:tmpl w:val="E8129524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2" w15:restartNumberingAfterBreak="0">
    <w:nsid w:val="4692170F"/>
    <w:multiLevelType w:val="hybridMultilevel"/>
    <w:tmpl w:val="7520D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E0BFC"/>
    <w:multiLevelType w:val="hybridMultilevel"/>
    <w:tmpl w:val="4DCC0B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D2DBA"/>
    <w:multiLevelType w:val="hybridMultilevel"/>
    <w:tmpl w:val="FEA463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0F7B03"/>
    <w:multiLevelType w:val="hybridMultilevel"/>
    <w:tmpl w:val="CAF006C8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6" w15:restartNumberingAfterBreak="0">
    <w:nsid w:val="51B55BBB"/>
    <w:multiLevelType w:val="multilevel"/>
    <w:tmpl w:val="CF323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F353900"/>
    <w:multiLevelType w:val="hybridMultilevel"/>
    <w:tmpl w:val="F274DF84"/>
    <w:lvl w:ilvl="0" w:tplc="24A2E6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1E3B8A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2423954"/>
    <w:multiLevelType w:val="hybridMultilevel"/>
    <w:tmpl w:val="3A8C7488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8F568B"/>
    <w:multiLevelType w:val="hybridMultilevel"/>
    <w:tmpl w:val="C188350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461AD6"/>
    <w:multiLevelType w:val="hybridMultilevel"/>
    <w:tmpl w:val="2DA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F63762"/>
    <w:multiLevelType w:val="hybridMultilevel"/>
    <w:tmpl w:val="ADB48436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7660DB"/>
    <w:multiLevelType w:val="hybridMultilevel"/>
    <w:tmpl w:val="F75AB9F4"/>
    <w:lvl w:ilvl="0" w:tplc="3AAC30FE">
      <w:start w:val="2"/>
      <w:numFmt w:val="decimal"/>
      <w:lvlText w:val="%1)"/>
      <w:lvlJc w:val="left"/>
      <w:pPr>
        <w:ind w:left="6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4" w15:restartNumberingAfterBreak="0">
    <w:nsid w:val="691813D6"/>
    <w:multiLevelType w:val="hybridMultilevel"/>
    <w:tmpl w:val="6E82D46E"/>
    <w:lvl w:ilvl="0" w:tplc="0C987A8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6AD94970"/>
    <w:multiLevelType w:val="multilevel"/>
    <w:tmpl w:val="FE92D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E0C19C6"/>
    <w:multiLevelType w:val="hybridMultilevel"/>
    <w:tmpl w:val="8FD0BE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6E0B4E"/>
    <w:multiLevelType w:val="hybridMultilevel"/>
    <w:tmpl w:val="C742AC6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B037F71"/>
    <w:multiLevelType w:val="hybridMultilevel"/>
    <w:tmpl w:val="C2024B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16"/>
  </w:num>
  <w:num w:numId="3">
    <w:abstractNumId w:val="25"/>
  </w:num>
  <w:num w:numId="4">
    <w:abstractNumId w:val="41"/>
  </w:num>
  <w:num w:numId="5">
    <w:abstractNumId w:val="32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7"/>
  </w:num>
  <w:num w:numId="17">
    <w:abstractNumId w:val="3"/>
  </w:num>
  <w:num w:numId="18">
    <w:abstractNumId w:val="19"/>
  </w:num>
  <w:num w:numId="19">
    <w:abstractNumId w:val="2"/>
  </w:num>
  <w:num w:numId="20">
    <w:abstractNumId w:val="4"/>
  </w:num>
  <w:num w:numId="21">
    <w:abstractNumId w:val="5"/>
  </w:num>
  <w:num w:numId="22">
    <w:abstractNumId w:val="20"/>
  </w:num>
  <w:num w:numId="23">
    <w:abstractNumId w:val="28"/>
  </w:num>
  <w:num w:numId="24">
    <w:abstractNumId w:val="46"/>
  </w:num>
  <w:num w:numId="25">
    <w:abstractNumId w:val="10"/>
  </w:num>
  <w:num w:numId="26">
    <w:abstractNumId w:val="33"/>
  </w:num>
  <w:num w:numId="27">
    <w:abstractNumId w:val="44"/>
  </w:num>
  <w:num w:numId="28">
    <w:abstractNumId w:val="24"/>
  </w:num>
  <w:num w:numId="29">
    <w:abstractNumId w:val="43"/>
  </w:num>
  <w:num w:numId="30">
    <w:abstractNumId w:val="15"/>
  </w:num>
  <w:num w:numId="31">
    <w:abstractNumId w:val="36"/>
  </w:num>
  <w:num w:numId="32">
    <w:abstractNumId w:val="18"/>
  </w:num>
  <w:num w:numId="33">
    <w:abstractNumId w:val="27"/>
  </w:num>
  <w:num w:numId="34">
    <w:abstractNumId w:val="11"/>
  </w:num>
  <w:num w:numId="35">
    <w:abstractNumId w:val="35"/>
  </w:num>
  <w:num w:numId="36">
    <w:abstractNumId w:val="17"/>
  </w:num>
  <w:num w:numId="37">
    <w:abstractNumId w:val="30"/>
  </w:num>
  <w:num w:numId="38">
    <w:abstractNumId w:val="0"/>
  </w:num>
  <w:num w:numId="39">
    <w:abstractNumId w:val="13"/>
  </w:num>
  <w:num w:numId="40">
    <w:abstractNumId w:val="38"/>
  </w:num>
  <w:num w:numId="41">
    <w:abstractNumId w:val="12"/>
  </w:num>
  <w:num w:numId="42">
    <w:abstractNumId w:val="8"/>
  </w:num>
  <w:num w:numId="43">
    <w:abstractNumId w:val="8"/>
  </w:num>
  <w:num w:numId="44">
    <w:abstractNumId w:val="21"/>
  </w:num>
  <w:num w:numId="45">
    <w:abstractNumId w:val="23"/>
  </w:num>
  <w:num w:numId="46">
    <w:abstractNumId w:val="9"/>
  </w:num>
  <w:num w:numId="47">
    <w:abstractNumId w:val="14"/>
  </w:num>
  <w:num w:numId="48">
    <w:abstractNumId w:val="6"/>
  </w:num>
  <w:num w:numId="49">
    <w:abstractNumId w:val="22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002"/>
    <w:rsid w:val="000130BF"/>
    <w:rsid w:val="0002106B"/>
    <w:rsid w:val="000500C3"/>
    <w:rsid w:val="00093A5A"/>
    <w:rsid w:val="000C6BB7"/>
    <w:rsid w:val="000D3BBD"/>
    <w:rsid w:val="000E1F20"/>
    <w:rsid w:val="001014C9"/>
    <w:rsid w:val="00110AA5"/>
    <w:rsid w:val="0012448A"/>
    <w:rsid w:val="00142F16"/>
    <w:rsid w:val="0015030B"/>
    <w:rsid w:val="00160562"/>
    <w:rsid w:val="00186613"/>
    <w:rsid w:val="001948A9"/>
    <w:rsid w:val="001B6F9E"/>
    <w:rsid w:val="001C6D3B"/>
    <w:rsid w:val="001E41F1"/>
    <w:rsid w:val="001F3C16"/>
    <w:rsid w:val="00251187"/>
    <w:rsid w:val="00262C54"/>
    <w:rsid w:val="00274295"/>
    <w:rsid w:val="002B6E1D"/>
    <w:rsid w:val="002E26E9"/>
    <w:rsid w:val="00300FCC"/>
    <w:rsid w:val="00305183"/>
    <w:rsid w:val="00305C3B"/>
    <w:rsid w:val="00322B71"/>
    <w:rsid w:val="0032545A"/>
    <w:rsid w:val="003476FB"/>
    <w:rsid w:val="0036212B"/>
    <w:rsid w:val="00364123"/>
    <w:rsid w:val="0037611B"/>
    <w:rsid w:val="003800B7"/>
    <w:rsid w:val="00380896"/>
    <w:rsid w:val="0039033D"/>
    <w:rsid w:val="003A29B6"/>
    <w:rsid w:val="003F6B85"/>
    <w:rsid w:val="0040395B"/>
    <w:rsid w:val="00433479"/>
    <w:rsid w:val="00435C40"/>
    <w:rsid w:val="004611C0"/>
    <w:rsid w:val="0046553C"/>
    <w:rsid w:val="004A29A8"/>
    <w:rsid w:val="004A4570"/>
    <w:rsid w:val="004B3331"/>
    <w:rsid w:val="00531002"/>
    <w:rsid w:val="005515AD"/>
    <w:rsid w:val="00577059"/>
    <w:rsid w:val="005A2493"/>
    <w:rsid w:val="005B4442"/>
    <w:rsid w:val="005C03CA"/>
    <w:rsid w:val="005D7747"/>
    <w:rsid w:val="005F7B16"/>
    <w:rsid w:val="00621BF0"/>
    <w:rsid w:val="00643CAB"/>
    <w:rsid w:val="00646A76"/>
    <w:rsid w:val="006662EE"/>
    <w:rsid w:val="00684DDD"/>
    <w:rsid w:val="00687D97"/>
    <w:rsid w:val="006D19B1"/>
    <w:rsid w:val="006F6186"/>
    <w:rsid w:val="006F6738"/>
    <w:rsid w:val="00705C79"/>
    <w:rsid w:val="00713DC8"/>
    <w:rsid w:val="0073624F"/>
    <w:rsid w:val="00775BB2"/>
    <w:rsid w:val="007A203D"/>
    <w:rsid w:val="007C7EDB"/>
    <w:rsid w:val="007F15AB"/>
    <w:rsid w:val="00842DBC"/>
    <w:rsid w:val="00845192"/>
    <w:rsid w:val="00846332"/>
    <w:rsid w:val="00863E69"/>
    <w:rsid w:val="00876503"/>
    <w:rsid w:val="008A2C50"/>
    <w:rsid w:val="008B1F13"/>
    <w:rsid w:val="008B3BD0"/>
    <w:rsid w:val="008B68B5"/>
    <w:rsid w:val="008E4D7C"/>
    <w:rsid w:val="008E7F77"/>
    <w:rsid w:val="0091213C"/>
    <w:rsid w:val="009252EA"/>
    <w:rsid w:val="00947E97"/>
    <w:rsid w:val="00956ECB"/>
    <w:rsid w:val="00967D7B"/>
    <w:rsid w:val="00974932"/>
    <w:rsid w:val="00987C84"/>
    <w:rsid w:val="009910BF"/>
    <w:rsid w:val="009D6906"/>
    <w:rsid w:val="009F2A25"/>
    <w:rsid w:val="00A0347D"/>
    <w:rsid w:val="00A109FD"/>
    <w:rsid w:val="00A42AD5"/>
    <w:rsid w:val="00A47C80"/>
    <w:rsid w:val="00A711B3"/>
    <w:rsid w:val="00A7396B"/>
    <w:rsid w:val="00AA485E"/>
    <w:rsid w:val="00AA7B55"/>
    <w:rsid w:val="00AD0D19"/>
    <w:rsid w:val="00AF02B5"/>
    <w:rsid w:val="00AF428E"/>
    <w:rsid w:val="00AF580E"/>
    <w:rsid w:val="00B059A6"/>
    <w:rsid w:val="00B15DE4"/>
    <w:rsid w:val="00B166F4"/>
    <w:rsid w:val="00B460B6"/>
    <w:rsid w:val="00B54397"/>
    <w:rsid w:val="00B81026"/>
    <w:rsid w:val="00BD592E"/>
    <w:rsid w:val="00BE12CB"/>
    <w:rsid w:val="00BF1965"/>
    <w:rsid w:val="00BF20D3"/>
    <w:rsid w:val="00C1411D"/>
    <w:rsid w:val="00C14EE7"/>
    <w:rsid w:val="00C22B04"/>
    <w:rsid w:val="00C60825"/>
    <w:rsid w:val="00C637EA"/>
    <w:rsid w:val="00C662D5"/>
    <w:rsid w:val="00C75C27"/>
    <w:rsid w:val="00CB414A"/>
    <w:rsid w:val="00CB43F9"/>
    <w:rsid w:val="00CE3C62"/>
    <w:rsid w:val="00D1790D"/>
    <w:rsid w:val="00D27346"/>
    <w:rsid w:val="00D35A87"/>
    <w:rsid w:val="00D54393"/>
    <w:rsid w:val="00D916FF"/>
    <w:rsid w:val="00D9421F"/>
    <w:rsid w:val="00DA39DE"/>
    <w:rsid w:val="00DB0C4A"/>
    <w:rsid w:val="00DC3B1A"/>
    <w:rsid w:val="00DD5370"/>
    <w:rsid w:val="00DD62A6"/>
    <w:rsid w:val="00DD68C3"/>
    <w:rsid w:val="00DF28E2"/>
    <w:rsid w:val="00DF317D"/>
    <w:rsid w:val="00DF353A"/>
    <w:rsid w:val="00DF42C1"/>
    <w:rsid w:val="00DF5B88"/>
    <w:rsid w:val="00E16349"/>
    <w:rsid w:val="00E2083A"/>
    <w:rsid w:val="00E4398E"/>
    <w:rsid w:val="00E44262"/>
    <w:rsid w:val="00E76A96"/>
    <w:rsid w:val="00E82992"/>
    <w:rsid w:val="00E87640"/>
    <w:rsid w:val="00EB0D01"/>
    <w:rsid w:val="00EC0F7E"/>
    <w:rsid w:val="00EE1AB3"/>
    <w:rsid w:val="00EF064F"/>
    <w:rsid w:val="00EF2576"/>
    <w:rsid w:val="00EF464C"/>
    <w:rsid w:val="00F209C7"/>
    <w:rsid w:val="00F319E6"/>
    <w:rsid w:val="00F62D41"/>
    <w:rsid w:val="00F73A6A"/>
    <w:rsid w:val="00FB4CD4"/>
    <w:rsid w:val="00FB4CDE"/>
    <w:rsid w:val="00FE59D5"/>
    <w:rsid w:val="00FF5487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D7425"/>
  <w15:chartTrackingRefBased/>
  <w15:docId w15:val="{2F5B0DCF-F79E-4CAC-B988-62C8CA20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31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319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qFormat/>
    <w:rsid w:val="00F319E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19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F319E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F319E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319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19E6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319E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00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3100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53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121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1213C"/>
  </w:style>
  <w:style w:type="paragraph" w:styleId="Stopka">
    <w:name w:val="footer"/>
    <w:basedOn w:val="Normalny"/>
    <w:link w:val="StopkaZnak"/>
    <w:uiPriority w:val="99"/>
    <w:unhideWhenUsed/>
    <w:rsid w:val="00912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13C"/>
  </w:style>
  <w:style w:type="character" w:customStyle="1" w:styleId="Nagwek1Znak">
    <w:name w:val="Nagłówek 1 Znak"/>
    <w:basedOn w:val="Domylnaczcionkaakapitu"/>
    <w:link w:val="Nagwek1"/>
    <w:rsid w:val="00F319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319E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319E6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F319E6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319E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319E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19E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319E6"/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9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9E6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F319E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styleId="Hipercze">
    <w:name w:val="Hyperlink"/>
    <w:basedOn w:val="Domylnaczcionkaakapitu"/>
    <w:unhideWhenUsed/>
    <w:rsid w:val="00F319E6"/>
    <w:rPr>
      <w:color w:val="0000FF"/>
      <w:u w:val="single"/>
    </w:rPr>
  </w:style>
  <w:style w:type="paragraph" w:styleId="Akapitzlist">
    <w:name w:val="List Paragraph"/>
    <w:aliases w:val="L1,List Paragraph,Akapit z listą5,normalny tekst,CW_Lista,Numerowanie,Nagł. 4 SW,Akapit z listą BS,Wypunktowanie,Obiekt,List Paragraph1,Podsis rysunku,Nagłowek 3,Preambuła,Kolorowa lista — akcent 11,Dot pt,F5 List Paragraph,Recommendation"/>
    <w:basedOn w:val="Normalny"/>
    <w:link w:val="AkapitzlistZnak"/>
    <w:uiPriority w:val="34"/>
    <w:qFormat/>
    <w:rsid w:val="00F319E6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F319E6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F319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319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CW_Lista Znak,Numerowanie Znak,Nagł. 4 SW Znak,Akapit z listą BS Znak,Wypunktowanie Znak,Obiekt Znak,List Paragraph1 Znak,Podsis rysunku Znak,Nagłowek 3 Znak"/>
    <w:link w:val="Akapitzlist"/>
    <w:uiPriority w:val="34"/>
    <w:qFormat/>
    <w:locked/>
    <w:rsid w:val="00F319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F31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319E6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319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319E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F319E6"/>
  </w:style>
  <w:style w:type="character" w:customStyle="1" w:styleId="li-px">
    <w:name w:val="li-px"/>
    <w:basedOn w:val="Domylnaczcionkaakapitu"/>
    <w:rsid w:val="00F319E6"/>
  </w:style>
  <w:style w:type="paragraph" w:styleId="Tytu">
    <w:name w:val="Title"/>
    <w:basedOn w:val="Normalny"/>
    <w:link w:val="TytuZnak"/>
    <w:qFormat/>
    <w:rsid w:val="00F319E6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F319E6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paragraph" w:customStyle="1" w:styleId="WW-Tekstpodstawowy2">
    <w:name w:val="WW-Tekst podstawowy 2"/>
    <w:basedOn w:val="Normalny"/>
    <w:rsid w:val="00F319E6"/>
    <w:pPr>
      <w:widowControl w:val="0"/>
      <w:suppressAutoHyphens/>
      <w:jc w:val="center"/>
    </w:pPr>
    <w:rPr>
      <w:rFonts w:eastAsia="Lucida Sans Unicode"/>
      <w:sz w:val="28"/>
      <w:szCs w:val="20"/>
      <w:lang w:eastAsia="en-US"/>
    </w:rPr>
  </w:style>
  <w:style w:type="character" w:styleId="Odwoanieprzypisudolnego">
    <w:name w:val="footnote reference"/>
    <w:basedOn w:val="Domylnaczcionkaakapitu"/>
    <w:rsid w:val="00F319E6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rsid w:val="00F319E6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m">
    <w:name w:val="tm"/>
    <w:basedOn w:val="Normalny"/>
    <w:rsid w:val="00F319E6"/>
    <w:pPr>
      <w:suppressAutoHyphens/>
      <w:ind w:left="480" w:hanging="480"/>
      <w:jc w:val="both"/>
    </w:pPr>
    <w:rPr>
      <w:lang w:eastAsia="ar-SA"/>
    </w:rPr>
  </w:style>
  <w:style w:type="paragraph" w:styleId="Tekstpodstawowy">
    <w:name w:val="Body Text"/>
    <w:aliases w:val=" Znak"/>
    <w:basedOn w:val="Normalny"/>
    <w:link w:val="TekstpodstawowyZnak"/>
    <w:unhideWhenUsed/>
    <w:rsid w:val="00F319E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319E6"/>
  </w:style>
  <w:style w:type="paragraph" w:customStyle="1" w:styleId="WW-Tekstpodstawowy3">
    <w:name w:val="WW-Tekst podstawowy 3"/>
    <w:basedOn w:val="Normalny"/>
    <w:rsid w:val="00F319E6"/>
    <w:pPr>
      <w:widowControl w:val="0"/>
      <w:suppressAutoHyphens/>
    </w:pPr>
    <w:rPr>
      <w:rFonts w:eastAsia="Lucida Sans Unicode"/>
      <w:sz w:val="32"/>
      <w:szCs w:val="20"/>
      <w:lang w:eastAsia="en-US"/>
    </w:rPr>
  </w:style>
  <w:style w:type="paragraph" w:customStyle="1" w:styleId="ust">
    <w:name w:val="ust"/>
    <w:rsid w:val="00F319E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F319E6"/>
    <w:pPr>
      <w:keepNext/>
      <w:spacing w:before="60" w:after="60"/>
      <w:jc w:val="center"/>
    </w:pPr>
    <w:rPr>
      <w:b/>
      <w:bCs/>
    </w:rPr>
  </w:style>
  <w:style w:type="paragraph" w:styleId="Legenda">
    <w:name w:val="caption"/>
    <w:basedOn w:val="Normalny"/>
    <w:next w:val="Normalny"/>
    <w:qFormat/>
    <w:rsid w:val="00F319E6"/>
    <w:pPr>
      <w:jc w:val="right"/>
    </w:pPr>
    <w:rPr>
      <w:i/>
      <w:iCs/>
    </w:rPr>
  </w:style>
  <w:style w:type="paragraph" w:customStyle="1" w:styleId="Style8">
    <w:name w:val="Style8"/>
    <w:basedOn w:val="Normalny"/>
    <w:uiPriority w:val="99"/>
    <w:rsid w:val="00F319E6"/>
    <w:pPr>
      <w:widowControl w:val="0"/>
      <w:autoSpaceDE w:val="0"/>
      <w:autoSpaceDN w:val="0"/>
      <w:adjustRightInd w:val="0"/>
      <w:spacing w:line="283" w:lineRule="exact"/>
      <w:ind w:hanging="283"/>
      <w:jc w:val="both"/>
    </w:pPr>
  </w:style>
  <w:style w:type="character" w:customStyle="1" w:styleId="FontStyle13">
    <w:name w:val="Font Style13"/>
    <w:basedOn w:val="Domylnaczcionkaakapitu"/>
    <w:uiPriority w:val="99"/>
    <w:rsid w:val="00F319E6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semiHidden/>
    <w:rsid w:val="00F319E6"/>
    <w:pPr>
      <w:ind w:left="720" w:right="-142"/>
      <w:jc w:val="both"/>
    </w:pPr>
    <w:rPr>
      <w:sz w:val="28"/>
      <w:szCs w:val="20"/>
    </w:rPr>
  </w:style>
  <w:style w:type="paragraph" w:customStyle="1" w:styleId="Style5">
    <w:name w:val="Style5"/>
    <w:basedOn w:val="Normalny"/>
    <w:uiPriority w:val="99"/>
    <w:rsid w:val="00F319E6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pkt">
    <w:name w:val="pkt"/>
    <w:basedOn w:val="Normalny"/>
    <w:rsid w:val="00F319E6"/>
    <w:pPr>
      <w:spacing w:before="60" w:after="60"/>
      <w:ind w:left="851" w:hanging="295"/>
      <w:jc w:val="both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F319E6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11"/>
    <w:rsid w:val="00F319E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319E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319E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rsid w:val="00F319E6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paragraph" w:customStyle="1" w:styleId="Tytu0">
    <w:name w:val="Tytu?"/>
    <w:basedOn w:val="Normalny"/>
    <w:rsid w:val="00F319E6"/>
    <w:pPr>
      <w:jc w:val="center"/>
    </w:pPr>
    <w:rPr>
      <w:b/>
      <w:sz w:val="28"/>
      <w:szCs w:val="20"/>
    </w:rPr>
  </w:style>
  <w:style w:type="paragraph" w:styleId="Adresnakopercie">
    <w:name w:val="envelope address"/>
    <w:basedOn w:val="Normalny"/>
    <w:rsid w:val="00F319E6"/>
    <w:pPr>
      <w:framePr w:w="7920" w:h="1980" w:hRule="exact" w:hSpace="141" w:wrap="auto" w:hAnchor="page" w:xAlign="center" w:yAlign="bottom"/>
      <w:ind w:left="2880"/>
    </w:pPr>
    <w:rPr>
      <w:rFonts w:ascii="Tahoma" w:hAnsi="Tahoma" w:cs="Arial"/>
      <w:b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F319E6"/>
    <w:pPr>
      <w:ind w:left="360"/>
      <w:jc w:val="both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319E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F319E6"/>
    <w:pPr>
      <w:suppressAutoHyphens/>
      <w:autoSpaceDE/>
      <w:autoSpaceDN/>
      <w:adjustRightInd/>
      <w:spacing w:after="120"/>
    </w:pPr>
    <w:rPr>
      <w:rFonts w:eastAsia="SimSun" w:cs="Mangal"/>
      <w:kern w:val="16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qFormat/>
    <w:rsid w:val="00F319E6"/>
    <w:pPr>
      <w:suppressAutoHyphens/>
      <w:autoSpaceDE/>
      <w:autoSpaceDN/>
      <w:adjustRightInd/>
    </w:pPr>
    <w:rPr>
      <w:rFonts w:eastAsia="SimSun" w:cs="Mangal"/>
      <w:b/>
      <w:bCs/>
      <w:kern w:val="16"/>
      <w:sz w:val="26"/>
      <w:szCs w:val="20"/>
      <w:lang w:eastAsia="zh-CN" w:bidi="hi-IN"/>
    </w:rPr>
  </w:style>
  <w:style w:type="paragraph" w:customStyle="1" w:styleId="Tekstpodstawowy33">
    <w:name w:val="Tekst podstawowy 33"/>
    <w:basedOn w:val="Normalny"/>
    <w:rsid w:val="00F319E6"/>
    <w:pPr>
      <w:suppressAutoHyphens/>
    </w:pPr>
    <w:rPr>
      <w:rFonts w:ascii="Arial" w:hAnsi="Arial" w:cs="Arial"/>
      <w:kern w:val="1"/>
      <w:szCs w:val="20"/>
      <w:lang w:eastAsia="ar-SA"/>
    </w:rPr>
  </w:style>
  <w:style w:type="character" w:customStyle="1" w:styleId="alb">
    <w:name w:val="a_lb"/>
    <w:basedOn w:val="Domylnaczcionkaakapitu"/>
    <w:rsid w:val="00F319E6"/>
  </w:style>
  <w:style w:type="character" w:styleId="Uwydatnienie">
    <w:name w:val="Emphasis"/>
    <w:basedOn w:val="Domylnaczcionkaakapitu"/>
    <w:uiPriority w:val="20"/>
    <w:qFormat/>
    <w:rsid w:val="00F319E6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9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9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9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9E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ummary-span-value">
    <w:name w:val="summary-span-value"/>
    <w:basedOn w:val="Domylnaczcionkaakapitu"/>
    <w:rsid w:val="00F319E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19E6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F319E6"/>
    <w:pPr>
      <w:tabs>
        <w:tab w:val="left" w:pos="284"/>
      </w:tabs>
      <w:spacing w:before="120"/>
      <w:jc w:val="both"/>
    </w:pPr>
    <w:rPr>
      <w:rFonts w:ascii="Arial" w:hAnsi="Arial"/>
      <w:sz w:val="22"/>
      <w:szCs w:val="20"/>
    </w:rPr>
  </w:style>
  <w:style w:type="paragraph" w:customStyle="1" w:styleId="Tekstpodstawowy22">
    <w:name w:val="Tekst podstawowy 22"/>
    <w:basedOn w:val="Normalny"/>
    <w:rsid w:val="00F319E6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19E6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F319E6"/>
    <w:pPr>
      <w:spacing w:before="100" w:beforeAutospacing="1" w:after="100" w:afterAutospacing="1"/>
    </w:pPr>
    <w:rPr>
      <w:lang w:val="en-GB" w:eastAsia="en-GB"/>
    </w:rPr>
  </w:style>
  <w:style w:type="paragraph" w:styleId="Zwykytekst">
    <w:name w:val="Plain Text"/>
    <w:basedOn w:val="Normalny"/>
    <w:link w:val="ZwykytekstZnak"/>
    <w:uiPriority w:val="99"/>
    <w:unhideWhenUsed/>
    <w:rsid w:val="00F319E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319E6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8A375-7875-43ED-80C5-4744DB69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Włodarczyk</dc:creator>
  <cp:keywords/>
  <dc:description/>
  <cp:lastModifiedBy>Klub Seniora L19</cp:lastModifiedBy>
  <cp:revision>2</cp:revision>
  <cp:lastPrinted>2026-04-13T12:39:00Z</cp:lastPrinted>
  <dcterms:created xsi:type="dcterms:W3CDTF">2026-04-13T17:37:00Z</dcterms:created>
  <dcterms:modified xsi:type="dcterms:W3CDTF">2026-04-13T17:37:00Z</dcterms:modified>
</cp:coreProperties>
</file>